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Spec="center" w:tblpY="3436"/>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3"/>
        <w:gridCol w:w="6832"/>
      </w:tblGrid>
      <w:tr w:rsidR="000D63C5" w:rsidRPr="008B5E83" w14:paraId="0943446E" w14:textId="77777777" w:rsidTr="00491774">
        <w:tc>
          <w:tcPr>
            <w:tcW w:w="10065" w:type="dxa"/>
            <w:gridSpan w:val="2"/>
            <w:shd w:val="clear" w:color="auto" w:fill="auto"/>
          </w:tcPr>
          <w:p w14:paraId="6291AA68" w14:textId="77777777" w:rsidR="000D63C5" w:rsidRPr="008B5E83" w:rsidRDefault="000D63C5" w:rsidP="00491774">
            <w:pPr>
              <w:pStyle w:val="BasistekstEmtio"/>
              <w:rPr>
                <w:rFonts w:cs="Arial"/>
                <w:b/>
                <w:bCs/>
                <w:szCs w:val="19"/>
              </w:rPr>
            </w:pPr>
            <w:r w:rsidRPr="008B5E83">
              <w:rPr>
                <w:rFonts w:cs="Arial"/>
                <w:b/>
                <w:bCs/>
                <w:szCs w:val="19"/>
              </w:rPr>
              <w:t>Kansendossier</w:t>
            </w:r>
          </w:p>
        </w:tc>
      </w:tr>
      <w:tr w:rsidR="000D63C5" w:rsidRPr="008B5E83" w14:paraId="76E3B844" w14:textId="77777777" w:rsidTr="00491774">
        <w:tc>
          <w:tcPr>
            <w:tcW w:w="10065" w:type="dxa"/>
            <w:gridSpan w:val="2"/>
            <w:shd w:val="clear" w:color="auto" w:fill="auto"/>
          </w:tcPr>
          <w:p w14:paraId="74A4F1F8" w14:textId="173DA45A" w:rsidR="000D63C5" w:rsidRPr="008B5E83" w:rsidRDefault="000D63C5" w:rsidP="00491774">
            <w:pPr>
              <w:pStyle w:val="BasistekstEmtio"/>
              <w:rPr>
                <w:rFonts w:cs="Arial"/>
                <w:szCs w:val="19"/>
              </w:rPr>
            </w:pPr>
            <w:r w:rsidRPr="008B5E83">
              <w:rPr>
                <w:rFonts w:cs="Arial"/>
                <w:szCs w:val="19"/>
              </w:rPr>
              <w:t xml:space="preserve">Graag hier de extra opties beschrijven. Op welke wijze dragen deze bij aan het realiseren van de </w:t>
            </w:r>
            <w:r w:rsidR="00030CEB">
              <w:rPr>
                <w:rFonts w:cs="Arial"/>
                <w:szCs w:val="19"/>
              </w:rPr>
              <w:t>doe</w:t>
            </w:r>
            <w:r w:rsidRPr="008B5E83">
              <w:rPr>
                <w:rFonts w:cs="Arial"/>
                <w:szCs w:val="19"/>
              </w:rPr>
              <w:t>lstellingen</w:t>
            </w:r>
            <w:r w:rsidR="00030CEB">
              <w:rPr>
                <w:rFonts w:cs="Arial"/>
                <w:szCs w:val="19"/>
              </w:rPr>
              <w:t>, uitgangspunten en kaders</w:t>
            </w:r>
            <w:r w:rsidRPr="008B5E83">
              <w:rPr>
                <w:rFonts w:cs="Arial"/>
                <w:szCs w:val="19"/>
              </w:rPr>
              <w:t>? Onderbouwd met prestatie-informatie.</w:t>
            </w:r>
          </w:p>
        </w:tc>
      </w:tr>
      <w:tr w:rsidR="000D63C5" w:rsidRPr="008B5E83" w14:paraId="5E5A2297" w14:textId="77777777" w:rsidTr="00491774">
        <w:tc>
          <w:tcPr>
            <w:tcW w:w="3233" w:type="dxa"/>
            <w:shd w:val="clear" w:color="auto" w:fill="auto"/>
          </w:tcPr>
          <w:p w14:paraId="19210E9A" w14:textId="77777777" w:rsidR="000D63C5" w:rsidRPr="008B5E83" w:rsidRDefault="000D63C5" w:rsidP="00491774">
            <w:pPr>
              <w:pStyle w:val="BasistekstEmtio"/>
              <w:rPr>
                <w:rFonts w:cs="Arial"/>
                <w:b/>
                <w:szCs w:val="19"/>
              </w:rPr>
            </w:pPr>
            <w:r w:rsidRPr="008B5E83">
              <w:rPr>
                <w:rFonts w:cs="Arial"/>
                <w:b/>
                <w:szCs w:val="19"/>
              </w:rPr>
              <w:t>Kans 1</w:t>
            </w:r>
          </w:p>
        </w:tc>
        <w:tc>
          <w:tcPr>
            <w:tcW w:w="6832" w:type="dxa"/>
            <w:shd w:val="clear" w:color="auto" w:fill="auto"/>
          </w:tcPr>
          <w:p w14:paraId="2439F434" w14:textId="0003FB3D" w:rsidR="000D63C5" w:rsidRPr="008B5E83" w:rsidRDefault="5606524F" w:rsidP="00491774">
            <w:pPr>
              <w:pStyle w:val="BasistekstEmtio"/>
              <w:rPr>
                <w:rFonts w:cs="Arial"/>
              </w:rPr>
            </w:pPr>
            <w:r w:rsidRPr="29F3C676">
              <w:rPr>
                <w:rFonts w:cs="Arial"/>
              </w:rPr>
              <w:t>Het geautomatiseerd aanmaken van Microsoft Teams op basis van een attribuut (vaksectie/lesgroep) in het LAS</w:t>
            </w:r>
          </w:p>
        </w:tc>
      </w:tr>
      <w:tr w:rsidR="14A36081" w14:paraId="6E2181A6" w14:textId="77777777" w:rsidTr="14A36081">
        <w:trPr>
          <w:trHeight w:val="300"/>
        </w:trPr>
        <w:tc>
          <w:tcPr>
            <w:tcW w:w="3233" w:type="dxa"/>
            <w:shd w:val="clear" w:color="auto" w:fill="auto"/>
          </w:tcPr>
          <w:p w14:paraId="1B982115" w14:textId="7F4C5DA5" w:rsidR="69918616" w:rsidRDefault="69918616" w:rsidP="14A36081">
            <w:pPr>
              <w:pStyle w:val="BasistekstEmtio"/>
              <w:rPr>
                <w:rFonts w:cs="Arial"/>
                <w:b/>
                <w:bCs/>
              </w:rPr>
            </w:pPr>
            <w:r w:rsidRPr="14A36081">
              <w:rPr>
                <w:rFonts w:cs="Arial"/>
              </w:rPr>
              <w:t>Beschrijf hoe deze kans geïmplementeerd kan worden</w:t>
            </w:r>
          </w:p>
        </w:tc>
        <w:tc>
          <w:tcPr>
            <w:tcW w:w="6832" w:type="dxa"/>
            <w:shd w:val="clear" w:color="auto" w:fill="auto"/>
          </w:tcPr>
          <w:p w14:paraId="0380B71A" w14:textId="63A9B0FB" w:rsidR="14A36081" w:rsidRDefault="14A36081" w:rsidP="14A36081">
            <w:pPr>
              <w:pStyle w:val="BasistekstEmtio"/>
              <w:rPr>
                <w:rFonts w:cs="Arial"/>
              </w:rPr>
            </w:pPr>
          </w:p>
        </w:tc>
      </w:tr>
      <w:tr w:rsidR="000D63C5" w:rsidRPr="008B5E83" w14:paraId="5E28480B" w14:textId="77777777" w:rsidTr="00491774">
        <w:tc>
          <w:tcPr>
            <w:tcW w:w="3233" w:type="dxa"/>
            <w:shd w:val="clear" w:color="auto" w:fill="auto"/>
          </w:tcPr>
          <w:p w14:paraId="42EDE16F" w14:textId="2DF46307" w:rsidR="000D63C5" w:rsidRPr="008B5E83" w:rsidRDefault="000D63C5" w:rsidP="00491774">
            <w:pPr>
              <w:pStyle w:val="BasistekstEmtio"/>
              <w:rPr>
                <w:rFonts w:cs="Arial"/>
                <w:szCs w:val="19"/>
              </w:rPr>
            </w:pPr>
            <w:r w:rsidRPr="008B5E83">
              <w:rPr>
                <w:rFonts w:cs="Arial"/>
                <w:szCs w:val="19"/>
              </w:rPr>
              <w:t>Op welke wijze draagt deze kans extra bij aan het realiseren van de doelstelling</w:t>
            </w:r>
            <w:r w:rsidR="00CA490C">
              <w:rPr>
                <w:rFonts w:cs="Arial"/>
                <w:szCs w:val="19"/>
              </w:rPr>
              <w:t>en, uitgangspunten en kaders</w:t>
            </w:r>
            <w:r w:rsidRPr="008B5E83">
              <w:rPr>
                <w:rFonts w:cs="Arial"/>
                <w:szCs w:val="19"/>
              </w:rPr>
              <w:t>?</w:t>
            </w:r>
          </w:p>
        </w:tc>
        <w:tc>
          <w:tcPr>
            <w:tcW w:w="6832" w:type="dxa"/>
            <w:shd w:val="clear" w:color="auto" w:fill="auto"/>
          </w:tcPr>
          <w:p w14:paraId="3AEE2C5A" w14:textId="77777777" w:rsidR="000D63C5" w:rsidRPr="008B5E83" w:rsidRDefault="000D63C5" w:rsidP="00491774">
            <w:pPr>
              <w:pStyle w:val="BasistekstEmtio"/>
              <w:rPr>
                <w:rFonts w:cs="Arial"/>
                <w:szCs w:val="19"/>
              </w:rPr>
            </w:pPr>
          </w:p>
        </w:tc>
      </w:tr>
      <w:tr w:rsidR="000D63C5" w:rsidRPr="008B5E83" w14:paraId="52A103E3" w14:textId="77777777" w:rsidTr="00491774">
        <w:tc>
          <w:tcPr>
            <w:tcW w:w="3233" w:type="dxa"/>
            <w:shd w:val="clear" w:color="auto" w:fill="auto"/>
          </w:tcPr>
          <w:p w14:paraId="4A60B58C" w14:textId="77777777" w:rsidR="000D63C5" w:rsidRPr="008B5E83" w:rsidRDefault="000D63C5" w:rsidP="00491774">
            <w:pPr>
              <w:pStyle w:val="BasistekstEmtio"/>
              <w:rPr>
                <w:rFonts w:cs="Arial"/>
                <w:szCs w:val="19"/>
              </w:rPr>
            </w:pPr>
            <w:r w:rsidRPr="008B5E83">
              <w:rPr>
                <w:rFonts w:cs="Arial"/>
                <w:szCs w:val="19"/>
              </w:rPr>
              <w:t>Onderbouwing</w:t>
            </w:r>
          </w:p>
        </w:tc>
        <w:tc>
          <w:tcPr>
            <w:tcW w:w="6832" w:type="dxa"/>
            <w:shd w:val="clear" w:color="auto" w:fill="auto"/>
          </w:tcPr>
          <w:p w14:paraId="7B2196BE" w14:textId="77777777" w:rsidR="000D63C5" w:rsidRPr="008B5E83" w:rsidRDefault="000D63C5" w:rsidP="00491774">
            <w:pPr>
              <w:pStyle w:val="BasistekstEmtio"/>
              <w:rPr>
                <w:rFonts w:cs="Arial"/>
                <w:szCs w:val="19"/>
              </w:rPr>
            </w:pPr>
          </w:p>
        </w:tc>
      </w:tr>
      <w:tr w:rsidR="000D63C5" w:rsidRPr="008B5E83" w14:paraId="5EA65200" w14:textId="77777777" w:rsidTr="00491774">
        <w:tc>
          <w:tcPr>
            <w:tcW w:w="3233" w:type="dxa"/>
            <w:shd w:val="clear" w:color="auto" w:fill="auto"/>
          </w:tcPr>
          <w:p w14:paraId="061F07E4" w14:textId="77777777" w:rsidR="000D63C5" w:rsidRPr="008B5E83" w:rsidRDefault="000D63C5" w:rsidP="00491774">
            <w:pPr>
              <w:pStyle w:val="BasistekstEmtio"/>
              <w:rPr>
                <w:rFonts w:cs="Arial"/>
                <w:szCs w:val="19"/>
              </w:rPr>
            </w:pPr>
            <w:r w:rsidRPr="008B5E83">
              <w:rPr>
                <w:rFonts w:cs="Arial"/>
                <w:szCs w:val="19"/>
              </w:rPr>
              <w:t>Impact op prijs</w:t>
            </w:r>
          </w:p>
        </w:tc>
        <w:tc>
          <w:tcPr>
            <w:tcW w:w="6832" w:type="dxa"/>
            <w:shd w:val="clear" w:color="auto" w:fill="auto"/>
          </w:tcPr>
          <w:p w14:paraId="6F7E62EF" w14:textId="77777777" w:rsidR="000D63C5" w:rsidRPr="008B5E83" w:rsidRDefault="000D63C5" w:rsidP="00491774">
            <w:pPr>
              <w:pStyle w:val="BasistekstEmtio"/>
              <w:rPr>
                <w:rFonts w:cs="Arial"/>
                <w:szCs w:val="19"/>
              </w:rPr>
            </w:pPr>
          </w:p>
        </w:tc>
      </w:tr>
      <w:tr w:rsidR="000D63C5" w:rsidRPr="008B5E83" w14:paraId="5E8590E7" w14:textId="77777777" w:rsidTr="00491774">
        <w:tc>
          <w:tcPr>
            <w:tcW w:w="3233" w:type="dxa"/>
            <w:shd w:val="clear" w:color="auto" w:fill="auto"/>
          </w:tcPr>
          <w:p w14:paraId="2DA4A87C" w14:textId="77777777" w:rsidR="000D63C5" w:rsidRPr="008B5E83" w:rsidRDefault="000D63C5" w:rsidP="00491774">
            <w:pPr>
              <w:pStyle w:val="BasistekstEmtio"/>
              <w:rPr>
                <w:rFonts w:cs="Arial"/>
                <w:szCs w:val="19"/>
              </w:rPr>
            </w:pPr>
            <w:r w:rsidRPr="008B5E83">
              <w:rPr>
                <w:rFonts w:cs="Arial"/>
                <w:szCs w:val="19"/>
              </w:rPr>
              <w:t>Impact op tijd</w:t>
            </w:r>
          </w:p>
        </w:tc>
        <w:tc>
          <w:tcPr>
            <w:tcW w:w="6832" w:type="dxa"/>
            <w:shd w:val="clear" w:color="auto" w:fill="auto"/>
          </w:tcPr>
          <w:p w14:paraId="20E078C3" w14:textId="77777777" w:rsidR="000D63C5" w:rsidRPr="008B5E83" w:rsidRDefault="000D63C5" w:rsidP="00491774">
            <w:pPr>
              <w:pStyle w:val="BasistekstEmtio"/>
              <w:rPr>
                <w:rFonts w:cs="Arial"/>
                <w:szCs w:val="19"/>
              </w:rPr>
            </w:pPr>
          </w:p>
        </w:tc>
      </w:tr>
      <w:tr w:rsidR="000D63C5" w:rsidRPr="008B5E83" w14:paraId="02FFBB40" w14:textId="77777777" w:rsidTr="00491774">
        <w:tc>
          <w:tcPr>
            <w:tcW w:w="3233" w:type="dxa"/>
            <w:shd w:val="clear" w:color="auto" w:fill="auto"/>
          </w:tcPr>
          <w:p w14:paraId="4514D35F" w14:textId="77777777" w:rsidR="000D63C5" w:rsidRPr="008B5E83" w:rsidRDefault="000D63C5" w:rsidP="00491774">
            <w:pPr>
              <w:pStyle w:val="BasistekstEmtio"/>
              <w:rPr>
                <w:rFonts w:cs="Arial"/>
                <w:b/>
                <w:szCs w:val="19"/>
              </w:rPr>
            </w:pPr>
            <w:r w:rsidRPr="008B5E83">
              <w:rPr>
                <w:rFonts w:cs="Arial"/>
                <w:b/>
                <w:szCs w:val="19"/>
              </w:rPr>
              <w:t>Kans 2</w:t>
            </w:r>
          </w:p>
        </w:tc>
        <w:tc>
          <w:tcPr>
            <w:tcW w:w="6832" w:type="dxa"/>
            <w:shd w:val="clear" w:color="auto" w:fill="auto"/>
          </w:tcPr>
          <w:p w14:paraId="4AFDBB1A" w14:textId="419B3A17" w:rsidR="000D63C5" w:rsidRPr="008B5E83" w:rsidRDefault="0E5174B3" w:rsidP="00491774">
            <w:pPr>
              <w:pStyle w:val="BasistekstEmtio"/>
              <w:rPr>
                <w:rFonts w:cs="Arial"/>
              </w:rPr>
            </w:pPr>
            <w:r w:rsidRPr="29F3C676">
              <w:rPr>
                <w:rFonts w:cs="Arial"/>
              </w:rPr>
              <w:t>Het geautomatiseerd aanmaken van hiërarchieën in itslearning op basis van een attribuut (vaksectie/lesgroep) in het LAS (Magister/Somtoday)</w:t>
            </w:r>
          </w:p>
        </w:tc>
      </w:tr>
      <w:tr w:rsidR="14A36081" w14:paraId="288FC91B" w14:textId="77777777" w:rsidTr="14A36081">
        <w:trPr>
          <w:trHeight w:val="300"/>
        </w:trPr>
        <w:tc>
          <w:tcPr>
            <w:tcW w:w="3233" w:type="dxa"/>
            <w:shd w:val="clear" w:color="auto" w:fill="auto"/>
          </w:tcPr>
          <w:p w14:paraId="2C1D0DC4" w14:textId="643CDD25" w:rsidR="14A36081" w:rsidRDefault="4DD87F03" w:rsidP="14A36081">
            <w:pPr>
              <w:pStyle w:val="BasistekstEmtio"/>
              <w:rPr>
                <w:rFonts w:cs="Arial"/>
                <w:b/>
                <w:bCs/>
              </w:rPr>
            </w:pPr>
            <w:r w:rsidRPr="29F3C676">
              <w:rPr>
                <w:rFonts w:cs="Arial"/>
              </w:rPr>
              <w:t>Beschrijf hoe deze kans geïmplementeerd kan worden</w:t>
            </w:r>
          </w:p>
        </w:tc>
        <w:tc>
          <w:tcPr>
            <w:tcW w:w="6832" w:type="dxa"/>
            <w:shd w:val="clear" w:color="auto" w:fill="auto"/>
          </w:tcPr>
          <w:p w14:paraId="154071CE" w14:textId="67FCC2CC" w:rsidR="14A36081" w:rsidRDefault="14A36081" w:rsidP="14A36081">
            <w:pPr>
              <w:pStyle w:val="BasistekstEmtio"/>
              <w:rPr>
                <w:rFonts w:cs="Arial"/>
              </w:rPr>
            </w:pPr>
          </w:p>
        </w:tc>
      </w:tr>
      <w:tr w:rsidR="000D63C5" w:rsidRPr="008B5E83" w14:paraId="7211F51B" w14:textId="77777777" w:rsidTr="00491774">
        <w:tc>
          <w:tcPr>
            <w:tcW w:w="3233" w:type="dxa"/>
            <w:shd w:val="clear" w:color="auto" w:fill="auto"/>
          </w:tcPr>
          <w:p w14:paraId="27BF41D2" w14:textId="1EFE7ACB" w:rsidR="000D63C5" w:rsidRPr="008B5E83" w:rsidRDefault="000D63C5" w:rsidP="00491774">
            <w:pPr>
              <w:pStyle w:val="BasistekstEmtio"/>
              <w:rPr>
                <w:rFonts w:cs="Arial"/>
                <w:szCs w:val="19"/>
              </w:rPr>
            </w:pPr>
            <w:r w:rsidRPr="008B5E83">
              <w:rPr>
                <w:rFonts w:cs="Arial"/>
                <w:szCs w:val="19"/>
              </w:rPr>
              <w:t xml:space="preserve">Op welke wijze draagt deze kans extra bij aan het realiseren </w:t>
            </w:r>
            <w:r w:rsidR="00CA490C" w:rsidRPr="008B5E83">
              <w:rPr>
                <w:rFonts w:cs="Arial"/>
                <w:szCs w:val="19"/>
              </w:rPr>
              <w:t xml:space="preserve"> van de doelstelling</w:t>
            </w:r>
            <w:r w:rsidR="00CA490C">
              <w:rPr>
                <w:rFonts w:cs="Arial"/>
                <w:szCs w:val="19"/>
              </w:rPr>
              <w:t>en, uitgangspunten en kaders</w:t>
            </w:r>
            <w:r w:rsidR="00CA490C" w:rsidRPr="008B5E83">
              <w:rPr>
                <w:rFonts w:cs="Arial"/>
                <w:szCs w:val="19"/>
              </w:rPr>
              <w:t>?</w:t>
            </w:r>
          </w:p>
        </w:tc>
        <w:tc>
          <w:tcPr>
            <w:tcW w:w="6832" w:type="dxa"/>
            <w:shd w:val="clear" w:color="auto" w:fill="auto"/>
          </w:tcPr>
          <w:p w14:paraId="6F4CD846" w14:textId="77777777" w:rsidR="000D63C5" w:rsidRPr="008B5E83" w:rsidRDefault="000D63C5" w:rsidP="00491774">
            <w:pPr>
              <w:pStyle w:val="BasistekstEmtio"/>
              <w:rPr>
                <w:rFonts w:cs="Arial"/>
                <w:szCs w:val="19"/>
              </w:rPr>
            </w:pPr>
          </w:p>
        </w:tc>
      </w:tr>
      <w:tr w:rsidR="000D63C5" w:rsidRPr="008B5E83" w14:paraId="0DE04638" w14:textId="77777777" w:rsidTr="00491774">
        <w:tc>
          <w:tcPr>
            <w:tcW w:w="3233" w:type="dxa"/>
            <w:shd w:val="clear" w:color="auto" w:fill="auto"/>
          </w:tcPr>
          <w:p w14:paraId="35F4FA6E" w14:textId="77777777" w:rsidR="000D63C5" w:rsidRPr="008B5E83" w:rsidRDefault="000D63C5" w:rsidP="00491774">
            <w:pPr>
              <w:pStyle w:val="BasistekstEmtio"/>
              <w:rPr>
                <w:rFonts w:cs="Arial"/>
                <w:szCs w:val="19"/>
              </w:rPr>
            </w:pPr>
            <w:r w:rsidRPr="008B5E83">
              <w:rPr>
                <w:rFonts w:cs="Arial"/>
                <w:szCs w:val="19"/>
              </w:rPr>
              <w:t>Onderbouwing</w:t>
            </w:r>
          </w:p>
        </w:tc>
        <w:tc>
          <w:tcPr>
            <w:tcW w:w="6832" w:type="dxa"/>
            <w:shd w:val="clear" w:color="auto" w:fill="auto"/>
          </w:tcPr>
          <w:p w14:paraId="12381DEA" w14:textId="77777777" w:rsidR="000D63C5" w:rsidRPr="008B5E83" w:rsidRDefault="000D63C5" w:rsidP="00491774">
            <w:pPr>
              <w:pStyle w:val="BasistekstEmtio"/>
              <w:rPr>
                <w:rFonts w:cs="Arial"/>
                <w:szCs w:val="19"/>
              </w:rPr>
            </w:pPr>
          </w:p>
        </w:tc>
      </w:tr>
      <w:tr w:rsidR="000D63C5" w:rsidRPr="008B5E83" w14:paraId="45613B5B" w14:textId="77777777" w:rsidTr="00491774">
        <w:tc>
          <w:tcPr>
            <w:tcW w:w="3233" w:type="dxa"/>
            <w:shd w:val="clear" w:color="auto" w:fill="auto"/>
          </w:tcPr>
          <w:p w14:paraId="6FF28C43" w14:textId="77777777" w:rsidR="000D63C5" w:rsidRPr="008B5E83" w:rsidRDefault="000D63C5" w:rsidP="00491774">
            <w:pPr>
              <w:pStyle w:val="BasistekstEmtio"/>
              <w:rPr>
                <w:rFonts w:cs="Arial"/>
                <w:szCs w:val="19"/>
              </w:rPr>
            </w:pPr>
            <w:r w:rsidRPr="008B5E83">
              <w:rPr>
                <w:rFonts w:cs="Arial"/>
                <w:szCs w:val="19"/>
              </w:rPr>
              <w:t>Impact op prijs</w:t>
            </w:r>
          </w:p>
        </w:tc>
        <w:tc>
          <w:tcPr>
            <w:tcW w:w="6832" w:type="dxa"/>
            <w:shd w:val="clear" w:color="auto" w:fill="auto"/>
          </w:tcPr>
          <w:p w14:paraId="46FBCFD7" w14:textId="77777777" w:rsidR="000D63C5" w:rsidRPr="008B5E83" w:rsidRDefault="000D63C5" w:rsidP="00491774">
            <w:pPr>
              <w:pStyle w:val="BasistekstEmtio"/>
              <w:rPr>
                <w:rFonts w:cs="Arial"/>
                <w:szCs w:val="19"/>
              </w:rPr>
            </w:pPr>
          </w:p>
        </w:tc>
      </w:tr>
      <w:tr w:rsidR="000D63C5" w:rsidRPr="008B5E83" w14:paraId="343E8A60" w14:textId="77777777" w:rsidTr="00491774">
        <w:tc>
          <w:tcPr>
            <w:tcW w:w="3233" w:type="dxa"/>
            <w:shd w:val="clear" w:color="auto" w:fill="auto"/>
          </w:tcPr>
          <w:p w14:paraId="3E2EDA24" w14:textId="77777777" w:rsidR="000D63C5" w:rsidRPr="008B5E83" w:rsidRDefault="000D63C5" w:rsidP="00491774">
            <w:pPr>
              <w:pStyle w:val="BasistekstEmtio"/>
              <w:rPr>
                <w:rFonts w:cs="Arial"/>
                <w:szCs w:val="19"/>
              </w:rPr>
            </w:pPr>
            <w:r w:rsidRPr="008B5E83">
              <w:rPr>
                <w:rFonts w:cs="Arial"/>
                <w:szCs w:val="19"/>
              </w:rPr>
              <w:t>Impact op tijd</w:t>
            </w:r>
          </w:p>
        </w:tc>
        <w:tc>
          <w:tcPr>
            <w:tcW w:w="6832" w:type="dxa"/>
            <w:shd w:val="clear" w:color="auto" w:fill="auto"/>
          </w:tcPr>
          <w:p w14:paraId="267366E1" w14:textId="77777777" w:rsidR="000D63C5" w:rsidRPr="008B5E83" w:rsidRDefault="000D63C5" w:rsidP="00491774">
            <w:pPr>
              <w:pStyle w:val="BasistekstEmtio"/>
              <w:rPr>
                <w:rFonts w:cs="Arial"/>
                <w:szCs w:val="19"/>
              </w:rPr>
            </w:pPr>
          </w:p>
        </w:tc>
      </w:tr>
      <w:tr w:rsidR="000D63C5" w:rsidRPr="008B5E83" w14:paraId="19B1501C" w14:textId="77777777" w:rsidTr="00491774">
        <w:tc>
          <w:tcPr>
            <w:tcW w:w="3233" w:type="dxa"/>
            <w:shd w:val="clear" w:color="auto" w:fill="auto"/>
          </w:tcPr>
          <w:p w14:paraId="5E4F4709" w14:textId="77777777" w:rsidR="000D63C5" w:rsidRPr="008B5E83" w:rsidRDefault="000D63C5" w:rsidP="00491774">
            <w:pPr>
              <w:pStyle w:val="BasistekstEmtio"/>
              <w:rPr>
                <w:rFonts w:cs="Arial"/>
                <w:b/>
                <w:szCs w:val="19"/>
              </w:rPr>
            </w:pPr>
            <w:r w:rsidRPr="008B5E83">
              <w:rPr>
                <w:rFonts w:cs="Arial"/>
                <w:b/>
                <w:szCs w:val="19"/>
              </w:rPr>
              <w:t>Kans 3</w:t>
            </w:r>
          </w:p>
        </w:tc>
        <w:tc>
          <w:tcPr>
            <w:tcW w:w="6832" w:type="dxa"/>
            <w:shd w:val="clear" w:color="auto" w:fill="auto"/>
          </w:tcPr>
          <w:p w14:paraId="22650D05" w14:textId="77777777" w:rsidR="000D63C5" w:rsidRPr="008B5E83" w:rsidRDefault="000D63C5" w:rsidP="00491774">
            <w:pPr>
              <w:pStyle w:val="BasistekstEmtio"/>
              <w:rPr>
                <w:rFonts w:cs="Arial"/>
                <w:szCs w:val="19"/>
              </w:rPr>
            </w:pPr>
          </w:p>
        </w:tc>
      </w:tr>
      <w:tr w:rsidR="00FD456D" w:rsidRPr="008B5E83" w14:paraId="0C85BCEE" w14:textId="77777777" w:rsidTr="00491774">
        <w:tc>
          <w:tcPr>
            <w:tcW w:w="3233" w:type="dxa"/>
            <w:shd w:val="clear" w:color="auto" w:fill="auto"/>
          </w:tcPr>
          <w:p w14:paraId="48C07FFF" w14:textId="0C015E13" w:rsidR="00FD456D" w:rsidRPr="008B5E83" w:rsidRDefault="00FD456D" w:rsidP="00491774">
            <w:pPr>
              <w:pStyle w:val="BasistekstEmtio"/>
              <w:rPr>
                <w:rFonts w:cs="Arial"/>
                <w:szCs w:val="19"/>
              </w:rPr>
            </w:pPr>
            <w:r w:rsidRPr="29F3C676">
              <w:rPr>
                <w:rFonts w:cs="Arial"/>
              </w:rPr>
              <w:t>Beschrijf hoe deze kans geïmplementeerd kan worden</w:t>
            </w:r>
          </w:p>
        </w:tc>
        <w:tc>
          <w:tcPr>
            <w:tcW w:w="6832" w:type="dxa"/>
            <w:shd w:val="clear" w:color="auto" w:fill="auto"/>
          </w:tcPr>
          <w:p w14:paraId="1BFB234B" w14:textId="77777777" w:rsidR="00FD456D" w:rsidRPr="008B5E83" w:rsidRDefault="00FD456D" w:rsidP="00491774">
            <w:pPr>
              <w:pStyle w:val="BasistekstEmtio"/>
              <w:rPr>
                <w:rFonts w:cs="Arial"/>
                <w:szCs w:val="19"/>
              </w:rPr>
            </w:pPr>
          </w:p>
        </w:tc>
      </w:tr>
      <w:tr w:rsidR="000D63C5" w:rsidRPr="008B5E83" w14:paraId="6F8C71FC" w14:textId="77777777" w:rsidTr="00491774">
        <w:tc>
          <w:tcPr>
            <w:tcW w:w="3233" w:type="dxa"/>
            <w:shd w:val="clear" w:color="auto" w:fill="auto"/>
          </w:tcPr>
          <w:p w14:paraId="425B0D1A" w14:textId="7ECE9339" w:rsidR="000D63C5" w:rsidRPr="008B5E83" w:rsidRDefault="000D63C5" w:rsidP="00491774">
            <w:pPr>
              <w:pStyle w:val="BasistekstEmtio"/>
              <w:rPr>
                <w:rFonts w:cs="Arial"/>
                <w:szCs w:val="19"/>
              </w:rPr>
            </w:pPr>
            <w:r w:rsidRPr="008B5E83">
              <w:rPr>
                <w:rFonts w:cs="Arial"/>
                <w:szCs w:val="19"/>
              </w:rPr>
              <w:t xml:space="preserve">Op welke wijze draagt deze kans extra bij aan het realiseren </w:t>
            </w:r>
            <w:r w:rsidR="00CA490C" w:rsidRPr="008B5E83">
              <w:rPr>
                <w:rFonts w:cs="Arial"/>
                <w:szCs w:val="19"/>
              </w:rPr>
              <w:t xml:space="preserve"> van de doelstelling</w:t>
            </w:r>
            <w:r w:rsidR="00CA490C">
              <w:rPr>
                <w:rFonts w:cs="Arial"/>
                <w:szCs w:val="19"/>
              </w:rPr>
              <w:t>en, uitgangspunten en kaders</w:t>
            </w:r>
            <w:r w:rsidR="00CA490C" w:rsidRPr="008B5E83">
              <w:rPr>
                <w:rFonts w:cs="Arial"/>
                <w:szCs w:val="19"/>
              </w:rPr>
              <w:t>?</w:t>
            </w:r>
          </w:p>
        </w:tc>
        <w:tc>
          <w:tcPr>
            <w:tcW w:w="6832" w:type="dxa"/>
            <w:shd w:val="clear" w:color="auto" w:fill="auto"/>
          </w:tcPr>
          <w:p w14:paraId="3A126A80" w14:textId="77777777" w:rsidR="000D63C5" w:rsidRPr="008B5E83" w:rsidRDefault="000D63C5" w:rsidP="00491774">
            <w:pPr>
              <w:pStyle w:val="BasistekstEmtio"/>
              <w:rPr>
                <w:rFonts w:cs="Arial"/>
                <w:szCs w:val="19"/>
              </w:rPr>
            </w:pPr>
          </w:p>
        </w:tc>
      </w:tr>
      <w:tr w:rsidR="000D63C5" w:rsidRPr="008B5E83" w14:paraId="39D5F559" w14:textId="77777777" w:rsidTr="00491774">
        <w:tc>
          <w:tcPr>
            <w:tcW w:w="3233" w:type="dxa"/>
            <w:shd w:val="clear" w:color="auto" w:fill="auto"/>
          </w:tcPr>
          <w:p w14:paraId="79FDC74E" w14:textId="77777777" w:rsidR="000D63C5" w:rsidRPr="008B5E83" w:rsidRDefault="000D63C5" w:rsidP="00491774">
            <w:pPr>
              <w:pStyle w:val="BasistekstEmtio"/>
              <w:rPr>
                <w:rFonts w:cs="Arial"/>
                <w:szCs w:val="19"/>
              </w:rPr>
            </w:pPr>
            <w:r w:rsidRPr="008B5E83">
              <w:rPr>
                <w:rFonts w:cs="Arial"/>
                <w:szCs w:val="19"/>
              </w:rPr>
              <w:t>Onderbouwing</w:t>
            </w:r>
          </w:p>
        </w:tc>
        <w:tc>
          <w:tcPr>
            <w:tcW w:w="6832" w:type="dxa"/>
            <w:shd w:val="clear" w:color="auto" w:fill="auto"/>
          </w:tcPr>
          <w:p w14:paraId="17D3F7CB" w14:textId="77777777" w:rsidR="000D63C5" w:rsidRPr="008B5E83" w:rsidRDefault="000D63C5" w:rsidP="00491774">
            <w:pPr>
              <w:pStyle w:val="BasistekstEmtio"/>
              <w:rPr>
                <w:rFonts w:cs="Arial"/>
                <w:szCs w:val="19"/>
              </w:rPr>
            </w:pPr>
          </w:p>
        </w:tc>
      </w:tr>
      <w:tr w:rsidR="000D63C5" w:rsidRPr="008B5E83" w14:paraId="3CBB701E" w14:textId="77777777" w:rsidTr="00491774">
        <w:tc>
          <w:tcPr>
            <w:tcW w:w="3233" w:type="dxa"/>
            <w:shd w:val="clear" w:color="auto" w:fill="auto"/>
          </w:tcPr>
          <w:p w14:paraId="60321F90" w14:textId="77777777" w:rsidR="000D63C5" w:rsidRPr="008B5E83" w:rsidRDefault="000D63C5" w:rsidP="00491774">
            <w:pPr>
              <w:pStyle w:val="BasistekstEmtio"/>
              <w:rPr>
                <w:rFonts w:cs="Arial"/>
                <w:szCs w:val="19"/>
              </w:rPr>
            </w:pPr>
            <w:r w:rsidRPr="008B5E83">
              <w:rPr>
                <w:rFonts w:cs="Arial"/>
                <w:szCs w:val="19"/>
              </w:rPr>
              <w:t>Impact op prijs</w:t>
            </w:r>
          </w:p>
        </w:tc>
        <w:tc>
          <w:tcPr>
            <w:tcW w:w="6832" w:type="dxa"/>
            <w:shd w:val="clear" w:color="auto" w:fill="auto"/>
          </w:tcPr>
          <w:p w14:paraId="7DF1B50B" w14:textId="77777777" w:rsidR="000D63C5" w:rsidRPr="008B5E83" w:rsidRDefault="000D63C5" w:rsidP="00491774">
            <w:pPr>
              <w:pStyle w:val="BasistekstEmtio"/>
              <w:rPr>
                <w:rFonts w:cs="Arial"/>
                <w:szCs w:val="19"/>
              </w:rPr>
            </w:pPr>
          </w:p>
        </w:tc>
      </w:tr>
      <w:tr w:rsidR="000D63C5" w:rsidRPr="008B5E83" w14:paraId="468533A8" w14:textId="77777777" w:rsidTr="00491774">
        <w:tc>
          <w:tcPr>
            <w:tcW w:w="3233" w:type="dxa"/>
            <w:shd w:val="clear" w:color="auto" w:fill="auto"/>
          </w:tcPr>
          <w:p w14:paraId="7DC8F1F5" w14:textId="77777777" w:rsidR="000D63C5" w:rsidRPr="008B5E83" w:rsidRDefault="000D63C5" w:rsidP="00491774">
            <w:pPr>
              <w:pStyle w:val="BasistekstEmtio"/>
              <w:rPr>
                <w:rFonts w:cs="Arial"/>
                <w:szCs w:val="19"/>
              </w:rPr>
            </w:pPr>
            <w:r w:rsidRPr="008B5E83">
              <w:rPr>
                <w:rFonts w:cs="Arial"/>
                <w:szCs w:val="19"/>
              </w:rPr>
              <w:t>Impact op tijd</w:t>
            </w:r>
          </w:p>
        </w:tc>
        <w:tc>
          <w:tcPr>
            <w:tcW w:w="6832" w:type="dxa"/>
            <w:shd w:val="clear" w:color="auto" w:fill="auto"/>
          </w:tcPr>
          <w:p w14:paraId="20F733A6" w14:textId="77777777" w:rsidR="000D63C5" w:rsidRPr="008B5E83" w:rsidRDefault="000D63C5" w:rsidP="00491774">
            <w:pPr>
              <w:pStyle w:val="BasistekstEmtio"/>
              <w:rPr>
                <w:rFonts w:cs="Arial"/>
                <w:szCs w:val="19"/>
              </w:rPr>
            </w:pPr>
          </w:p>
        </w:tc>
      </w:tr>
      <w:tr w:rsidR="000D63C5" w:rsidRPr="008B5E83" w14:paraId="6D8304E6" w14:textId="77777777" w:rsidTr="00491774">
        <w:tc>
          <w:tcPr>
            <w:tcW w:w="3233" w:type="dxa"/>
            <w:shd w:val="clear" w:color="auto" w:fill="auto"/>
          </w:tcPr>
          <w:p w14:paraId="7F1B9163" w14:textId="77777777" w:rsidR="000D63C5" w:rsidRPr="008B5E83" w:rsidRDefault="000D63C5" w:rsidP="00491774">
            <w:pPr>
              <w:pStyle w:val="BasistekstEmtio"/>
              <w:rPr>
                <w:rFonts w:cs="Arial"/>
                <w:b/>
                <w:szCs w:val="19"/>
              </w:rPr>
            </w:pPr>
            <w:r w:rsidRPr="008B5E83">
              <w:rPr>
                <w:rFonts w:cs="Arial"/>
                <w:b/>
                <w:szCs w:val="19"/>
              </w:rPr>
              <w:t>Kans 4</w:t>
            </w:r>
          </w:p>
        </w:tc>
        <w:tc>
          <w:tcPr>
            <w:tcW w:w="6832" w:type="dxa"/>
            <w:shd w:val="clear" w:color="auto" w:fill="auto"/>
          </w:tcPr>
          <w:p w14:paraId="5FA58F9B" w14:textId="77777777" w:rsidR="000D63C5" w:rsidRPr="008B5E83" w:rsidRDefault="000D63C5" w:rsidP="00491774">
            <w:pPr>
              <w:pStyle w:val="BasistekstEmtio"/>
              <w:rPr>
                <w:rFonts w:cs="Arial"/>
                <w:szCs w:val="19"/>
              </w:rPr>
            </w:pPr>
          </w:p>
        </w:tc>
      </w:tr>
      <w:tr w:rsidR="00FD456D" w:rsidRPr="008B5E83" w14:paraId="21808619" w14:textId="77777777" w:rsidTr="00491774">
        <w:tc>
          <w:tcPr>
            <w:tcW w:w="3233" w:type="dxa"/>
            <w:shd w:val="clear" w:color="auto" w:fill="auto"/>
          </w:tcPr>
          <w:p w14:paraId="0EA9B39A" w14:textId="2B82A6D7" w:rsidR="00FD456D" w:rsidRPr="008B5E83" w:rsidRDefault="00FD456D" w:rsidP="00491774">
            <w:pPr>
              <w:pStyle w:val="BasistekstEmtio"/>
              <w:rPr>
                <w:rFonts w:cs="Arial"/>
                <w:szCs w:val="19"/>
              </w:rPr>
            </w:pPr>
            <w:r w:rsidRPr="29F3C676">
              <w:rPr>
                <w:rFonts w:cs="Arial"/>
              </w:rPr>
              <w:t>Beschrijf hoe deze kans geïmplementeerd kan worden</w:t>
            </w:r>
          </w:p>
        </w:tc>
        <w:tc>
          <w:tcPr>
            <w:tcW w:w="6832" w:type="dxa"/>
            <w:shd w:val="clear" w:color="auto" w:fill="auto"/>
          </w:tcPr>
          <w:p w14:paraId="1F5BD82A" w14:textId="77777777" w:rsidR="00FD456D" w:rsidRPr="008B5E83" w:rsidRDefault="00FD456D" w:rsidP="00491774">
            <w:pPr>
              <w:pStyle w:val="BasistekstEmtio"/>
              <w:rPr>
                <w:rFonts w:cs="Arial"/>
                <w:szCs w:val="19"/>
              </w:rPr>
            </w:pPr>
          </w:p>
        </w:tc>
      </w:tr>
      <w:tr w:rsidR="000D63C5" w:rsidRPr="008B5E83" w14:paraId="20B2A943" w14:textId="77777777" w:rsidTr="00491774">
        <w:tc>
          <w:tcPr>
            <w:tcW w:w="3233" w:type="dxa"/>
            <w:shd w:val="clear" w:color="auto" w:fill="auto"/>
          </w:tcPr>
          <w:p w14:paraId="565FD25B" w14:textId="78DE967A" w:rsidR="000D63C5" w:rsidRPr="008B5E83" w:rsidRDefault="000D63C5" w:rsidP="00491774">
            <w:pPr>
              <w:pStyle w:val="BasistekstEmtio"/>
              <w:rPr>
                <w:rFonts w:cs="Arial"/>
                <w:szCs w:val="19"/>
              </w:rPr>
            </w:pPr>
            <w:r w:rsidRPr="008B5E83">
              <w:rPr>
                <w:rFonts w:cs="Arial"/>
                <w:szCs w:val="19"/>
              </w:rPr>
              <w:t xml:space="preserve">Op welke wijze draagt deze kans extra bij aan het realiseren </w:t>
            </w:r>
            <w:r w:rsidR="00CA490C" w:rsidRPr="008B5E83">
              <w:rPr>
                <w:rFonts w:cs="Arial"/>
                <w:szCs w:val="19"/>
              </w:rPr>
              <w:t xml:space="preserve"> van de doelstelling</w:t>
            </w:r>
            <w:r w:rsidR="00CA490C">
              <w:rPr>
                <w:rFonts w:cs="Arial"/>
                <w:szCs w:val="19"/>
              </w:rPr>
              <w:t>en, uitgangspunten en kaders</w:t>
            </w:r>
            <w:r w:rsidR="00CA490C" w:rsidRPr="008B5E83">
              <w:rPr>
                <w:rFonts w:cs="Arial"/>
                <w:szCs w:val="19"/>
              </w:rPr>
              <w:t>?</w:t>
            </w:r>
          </w:p>
        </w:tc>
        <w:tc>
          <w:tcPr>
            <w:tcW w:w="6832" w:type="dxa"/>
            <w:shd w:val="clear" w:color="auto" w:fill="auto"/>
          </w:tcPr>
          <w:p w14:paraId="3515CEFE" w14:textId="77777777" w:rsidR="000D63C5" w:rsidRPr="008B5E83" w:rsidRDefault="000D63C5" w:rsidP="00491774">
            <w:pPr>
              <w:pStyle w:val="BasistekstEmtio"/>
              <w:rPr>
                <w:rFonts w:cs="Arial"/>
                <w:szCs w:val="19"/>
              </w:rPr>
            </w:pPr>
          </w:p>
        </w:tc>
      </w:tr>
      <w:tr w:rsidR="000D63C5" w:rsidRPr="008B5E83" w14:paraId="65BD1652" w14:textId="77777777" w:rsidTr="00491774">
        <w:tc>
          <w:tcPr>
            <w:tcW w:w="3233" w:type="dxa"/>
            <w:shd w:val="clear" w:color="auto" w:fill="auto"/>
          </w:tcPr>
          <w:p w14:paraId="011431A8" w14:textId="77777777" w:rsidR="000D63C5" w:rsidRPr="008B5E83" w:rsidRDefault="000D63C5" w:rsidP="00491774">
            <w:pPr>
              <w:pStyle w:val="BasistekstEmtio"/>
              <w:rPr>
                <w:rFonts w:cs="Arial"/>
                <w:szCs w:val="19"/>
              </w:rPr>
            </w:pPr>
            <w:r w:rsidRPr="008B5E83">
              <w:rPr>
                <w:rFonts w:cs="Arial"/>
                <w:szCs w:val="19"/>
              </w:rPr>
              <w:t>Onderbouwing</w:t>
            </w:r>
          </w:p>
        </w:tc>
        <w:tc>
          <w:tcPr>
            <w:tcW w:w="6832" w:type="dxa"/>
            <w:shd w:val="clear" w:color="auto" w:fill="auto"/>
          </w:tcPr>
          <w:p w14:paraId="7EC1A3FD" w14:textId="77777777" w:rsidR="000D63C5" w:rsidRPr="008B5E83" w:rsidRDefault="000D63C5" w:rsidP="00491774">
            <w:pPr>
              <w:pStyle w:val="BasistekstEmtio"/>
              <w:rPr>
                <w:rFonts w:cs="Arial"/>
                <w:szCs w:val="19"/>
              </w:rPr>
            </w:pPr>
          </w:p>
        </w:tc>
      </w:tr>
      <w:tr w:rsidR="000D63C5" w:rsidRPr="008B5E83" w14:paraId="25598906" w14:textId="77777777" w:rsidTr="00491774">
        <w:tc>
          <w:tcPr>
            <w:tcW w:w="3233" w:type="dxa"/>
            <w:shd w:val="clear" w:color="auto" w:fill="auto"/>
          </w:tcPr>
          <w:p w14:paraId="220E4572" w14:textId="77777777" w:rsidR="000D63C5" w:rsidRPr="008B5E83" w:rsidRDefault="000D63C5" w:rsidP="00491774">
            <w:pPr>
              <w:pStyle w:val="BasistekstEmtio"/>
              <w:rPr>
                <w:rFonts w:cs="Arial"/>
                <w:szCs w:val="19"/>
              </w:rPr>
            </w:pPr>
            <w:r w:rsidRPr="008B5E83">
              <w:rPr>
                <w:rFonts w:cs="Arial"/>
                <w:szCs w:val="19"/>
              </w:rPr>
              <w:t>Impact op prijs</w:t>
            </w:r>
          </w:p>
        </w:tc>
        <w:tc>
          <w:tcPr>
            <w:tcW w:w="6832" w:type="dxa"/>
            <w:shd w:val="clear" w:color="auto" w:fill="auto"/>
          </w:tcPr>
          <w:p w14:paraId="188AF158" w14:textId="77777777" w:rsidR="000D63C5" w:rsidRPr="008B5E83" w:rsidRDefault="000D63C5" w:rsidP="00491774">
            <w:pPr>
              <w:pStyle w:val="BasistekstEmtio"/>
              <w:rPr>
                <w:rFonts w:cs="Arial"/>
                <w:szCs w:val="19"/>
              </w:rPr>
            </w:pPr>
          </w:p>
        </w:tc>
      </w:tr>
      <w:tr w:rsidR="000D63C5" w:rsidRPr="008B5E83" w14:paraId="30824069" w14:textId="77777777" w:rsidTr="00491774">
        <w:tc>
          <w:tcPr>
            <w:tcW w:w="3233" w:type="dxa"/>
            <w:shd w:val="clear" w:color="auto" w:fill="auto"/>
          </w:tcPr>
          <w:p w14:paraId="76EA6CAA" w14:textId="77777777" w:rsidR="000D63C5" w:rsidRPr="008B5E83" w:rsidRDefault="000D63C5" w:rsidP="00491774">
            <w:pPr>
              <w:pStyle w:val="BasistekstEmtio"/>
              <w:rPr>
                <w:rFonts w:cs="Arial"/>
                <w:szCs w:val="19"/>
              </w:rPr>
            </w:pPr>
            <w:r w:rsidRPr="008B5E83">
              <w:rPr>
                <w:rFonts w:cs="Arial"/>
                <w:szCs w:val="19"/>
              </w:rPr>
              <w:t>Impact op tijd</w:t>
            </w:r>
          </w:p>
        </w:tc>
        <w:tc>
          <w:tcPr>
            <w:tcW w:w="6832" w:type="dxa"/>
            <w:shd w:val="clear" w:color="auto" w:fill="auto"/>
          </w:tcPr>
          <w:p w14:paraId="1A57AC86" w14:textId="77777777" w:rsidR="000D63C5" w:rsidRPr="008B5E83" w:rsidRDefault="000D63C5" w:rsidP="00491774">
            <w:pPr>
              <w:pStyle w:val="BasistekstEmtio"/>
              <w:rPr>
                <w:rFonts w:cs="Arial"/>
                <w:szCs w:val="19"/>
              </w:rPr>
            </w:pPr>
          </w:p>
        </w:tc>
      </w:tr>
    </w:tbl>
    <w:p w14:paraId="2271554A" w14:textId="77777777" w:rsidR="000D63C5" w:rsidRPr="008B5E83" w:rsidRDefault="000D63C5" w:rsidP="000D63C5">
      <w:pPr>
        <w:jc w:val="both"/>
        <w:rPr>
          <w:rFonts w:ascii="Bookman Old Style" w:hAnsi="Bookman Old Style"/>
          <w:b/>
        </w:rPr>
      </w:pPr>
    </w:p>
    <w:p w14:paraId="70E1AE5A" w14:textId="77777777" w:rsidR="00847F35" w:rsidRPr="003F3547" w:rsidRDefault="00847F35" w:rsidP="003F3547">
      <w:pPr>
        <w:pStyle w:val="BasistekstEmtio"/>
      </w:pPr>
    </w:p>
    <w:sectPr w:rsidR="00847F35" w:rsidRPr="003F3547" w:rsidSect="00D64DCD">
      <w:headerReference w:type="even" r:id="rId11"/>
      <w:headerReference w:type="default" r:id="rId12"/>
      <w:footerReference w:type="even" r:id="rId13"/>
      <w:footerReference w:type="default" r:id="rId14"/>
      <w:headerReference w:type="first" r:id="rId15"/>
      <w:pgSz w:w="11906" w:h="16838" w:code="9"/>
      <w:pgMar w:top="1021" w:right="851" w:bottom="567" w:left="1418" w:header="39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32C50" w14:textId="77777777" w:rsidR="005B640E" w:rsidRPr="003F3547" w:rsidRDefault="005B640E" w:rsidP="003F3547">
      <w:pPr>
        <w:pStyle w:val="Voettekst"/>
      </w:pPr>
    </w:p>
    <w:p w14:paraId="7A87CFFA" w14:textId="77777777" w:rsidR="005B640E" w:rsidRDefault="005B640E"/>
  </w:endnote>
  <w:endnote w:type="continuationSeparator" w:id="0">
    <w:p w14:paraId="61CC8D95" w14:textId="77777777" w:rsidR="005B640E" w:rsidRPr="003F3547" w:rsidRDefault="005B640E" w:rsidP="003F3547">
      <w:pPr>
        <w:pStyle w:val="Voettekst"/>
      </w:pPr>
    </w:p>
    <w:p w14:paraId="7F607A12" w14:textId="77777777" w:rsidR="005B640E" w:rsidRDefault="005B640E"/>
  </w:endnote>
  <w:endnote w:type="continuationNotice" w:id="1">
    <w:p w14:paraId="07B5F7CA" w14:textId="77777777" w:rsidR="005B640E" w:rsidRDefault="005B640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ontserrat">
    <w:altName w:val="Calibri"/>
    <w:charset w:val="00"/>
    <w:family w:val="auto"/>
    <w:pitch w:val="variable"/>
    <w:sig w:usb0="2000020F" w:usb1="00000003" w:usb2="00000000" w:usb3="00000000" w:csb0="00000197" w:csb1="00000000"/>
  </w:font>
  <w:font w:name="Maiandra GD">
    <w:altName w:val="Candara"/>
    <w:panose1 w:val="020E0502030308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Nunito">
    <w:altName w:val="Calibri"/>
    <w:charset w:val="00"/>
    <w:family w:val="auto"/>
    <w:pitch w:val="variable"/>
    <w:sig w:usb0="A00002FF" w:usb1="5000204B" w:usb2="00000000" w:usb3="00000000" w:csb0="00000197" w:csb1="00000000"/>
  </w:font>
  <w:font w:name="Nunito Light">
    <w:altName w:val="Calibri"/>
    <w:charset w:val="00"/>
    <w:family w:val="auto"/>
    <w:pitch w:val="variable"/>
    <w:sig w:usb0="A00002FF" w:usb1="5000204B" w:usb2="00000000" w:usb3="00000000" w:csb0="00000197"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2491E" w14:textId="77777777" w:rsidR="005E202B" w:rsidRDefault="00D321CD" w:rsidP="00A741E7">
    <w:pPr>
      <w:pStyle w:val="Voettekst"/>
      <w:rPr>
        <w:rStyle w:val="Paginanummer"/>
      </w:rPr>
    </w:pPr>
    <w:r>
      <w:rPr>
        <w:rStyle w:val="Paginanummer"/>
      </w:rPr>
      <w:fldChar w:fldCharType="begin"/>
    </w:r>
    <w:r>
      <w:rPr>
        <w:rStyle w:val="Paginanummer"/>
      </w:rPr>
      <w:instrText xml:space="preserve">PAGE  </w:instrText>
    </w:r>
    <w:r>
      <w:rPr>
        <w:rStyle w:val="Paginanummer"/>
      </w:rPr>
      <w:fldChar w:fldCharType="end"/>
    </w:r>
  </w:p>
  <w:p w14:paraId="58BBB7BF" w14:textId="77777777" w:rsidR="005E202B" w:rsidRDefault="00000000" w:rsidP="00A741E7">
    <w:pPr>
      <w:pStyle w:val="Voettekst"/>
    </w:pPr>
  </w:p>
  <w:p w14:paraId="34850EE7" w14:textId="77777777" w:rsidR="005E202B" w:rsidRDefault="00000000" w:rsidP="00A741E7"/>
  <w:p w14:paraId="6F9978B3" w14:textId="77777777" w:rsidR="005E202B" w:rsidRDefault="00000000" w:rsidP="00A741E7"/>
  <w:p w14:paraId="6DB8617D" w14:textId="77777777" w:rsidR="005E202B" w:rsidRDefault="00000000" w:rsidP="00A741E7"/>
  <w:p w14:paraId="5580D8FE" w14:textId="77777777" w:rsidR="005E202B" w:rsidRDefault="00000000" w:rsidP="00A741E7"/>
  <w:p w14:paraId="4B11675B" w14:textId="77777777" w:rsidR="005E202B" w:rsidRDefault="00000000" w:rsidP="00A741E7"/>
  <w:p w14:paraId="75B6FB27" w14:textId="77777777" w:rsidR="005E202B" w:rsidRDefault="00000000" w:rsidP="00A741E7"/>
  <w:p w14:paraId="07CDF2FE" w14:textId="77777777" w:rsidR="005E202B" w:rsidRDefault="00000000" w:rsidP="00A741E7"/>
  <w:p w14:paraId="02EFBC70" w14:textId="77777777" w:rsidR="005E202B" w:rsidRDefault="00000000" w:rsidP="00A741E7"/>
  <w:p w14:paraId="421CD713" w14:textId="77777777" w:rsidR="005E202B" w:rsidRDefault="00000000" w:rsidP="00A741E7"/>
  <w:p w14:paraId="6773CB32" w14:textId="77777777" w:rsidR="005E202B" w:rsidRDefault="00000000" w:rsidP="00A741E7"/>
  <w:p w14:paraId="60471F18" w14:textId="77777777" w:rsidR="005E202B" w:rsidRDefault="00000000" w:rsidP="00A741E7"/>
  <w:p w14:paraId="2380C512" w14:textId="77777777" w:rsidR="005E202B" w:rsidRDefault="00000000" w:rsidP="00A741E7"/>
  <w:p w14:paraId="1E1505DA" w14:textId="77777777" w:rsidR="005E202B" w:rsidRDefault="00000000" w:rsidP="00A741E7"/>
  <w:p w14:paraId="278E4C85" w14:textId="77777777" w:rsidR="005E202B" w:rsidRDefault="00000000" w:rsidP="00A741E7"/>
  <w:p w14:paraId="191A595E" w14:textId="77777777" w:rsidR="005E202B" w:rsidRDefault="00000000" w:rsidP="00A741E7"/>
  <w:p w14:paraId="22E336D4" w14:textId="77777777" w:rsidR="005E202B" w:rsidRDefault="00000000" w:rsidP="00A741E7"/>
  <w:p w14:paraId="01BB2807" w14:textId="77777777" w:rsidR="005E202B" w:rsidRDefault="00000000" w:rsidP="00A741E7"/>
  <w:p w14:paraId="03FB5330" w14:textId="77777777" w:rsidR="005E202B" w:rsidRDefault="00000000" w:rsidP="00A741E7"/>
  <w:p w14:paraId="5BB30638" w14:textId="77777777" w:rsidR="005E202B" w:rsidRDefault="00000000" w:rsidP="00A741E7"/>
  <w:p w14:paraId="7E028280" w14:textId="77777777" w:rsidR="005E202B" w:rsidRDefault="00000000" w:rsidP="00A741E7"/>
  <w:p w14:paraId="41555632" w14:textId="77777777" w:rsidR="005E202B" w:rsidRDefault="00000000" w:rsidP="00A741E7"/>
  <w:p w14:paraId="01D89303" w14:textId="77777777" w:rsidR="005E202B" w:rsidRDefault="00000000" w:rsidP="00A741E7"/>
  <w:p w14:paraId="6C8C7B35" w14:textId="77777777" w:rsidR="005E202B" w:rsidRDefault="00000000" w:rsidP="00A741E7"/>
  <w:p w14:paraId="645F8508" w14:textId="77777777" w:rsidR="005E202B" w:rsidRDefault="00000000" w:rsidP="00A741E7"/>
  <w:p w14:paraId="3F7F8083" w14:textId="77777777" w:rsidR="005E202B" w:rsidRDefault="00000000" w:rsidP="00A741E7"/>
  <w:p w14:paraId="1971FE0E" w14:textId="77777777" w:rsidR="005E202B" w:rsidRDefault="00000000" w:rsidP="00A741E7"/>
  <w:p w14:paraId="452C181B" w14:textId="77777777" w:rsidR="005E202B" w:rsidRDefault="00000000" w:rsidP="00A741E7"/>
  <w:p w14:paraId="47A5A66A" w14:textId="77777777" w:rsidR="005E202B" w:rsidRDefault="00000000" w:rsidP="00A741E7"/>
  <w:p w14:paraId="38EE0BD9" w14:textId="77777777" w:rsidR="005E202B" w:rsidRDefault="00000000" w:rsidP="00A741E7"/>
  <w:p w14:paraId="1F49476B" w14:textId="77777777" w:rsidR="005E202B" w:rsidRDefault="00000000" w:rsidP="00A741E7"/>
  <w:p w14:paraId="5945A791" w14:textId="77777777" w:rsidR="005E202B" w:rsidRDefault="00000000" w:rsidP="00A741E7"/>
  <w:p w14:paraId="603A3B64" w14:textId="77777777" w:rsidR="005E202B" w:rsidRDefault="00000000" w:rsidP="00A741E7"/>
  <w:p w14:paraId="350563BD" w14:textId="77777777" w:rsidR="005E202B" w:rsidRDefault="00000000" w:rsidP="00A741E7"/>
  <w:p w14:paraId="2AD01F88" w14:textId="77777777" w:rsidR="005E202B" w:rsidRDefault="00000000" w:rsidP="00A741E7"/>
  <w:p w14:paraId="0D565E08" w14:textId="77777777" w:rsidR="005E202B" w:rsidRDefault="00000000" w:rsidP="00A741E7"/>
  <w:p w14:paraId="4562002B" w14:textId="77777777" w:rsidR="005E202B" w:rsidRDefault="00000000" w:rsidP="00A741E7"/>
  <w:p w14:paraId="5BAD525A" w14:textId="77777777" w:rsidR="005E202B" w:rsidRDefault="00000000" w:rsidP="00A741E7"/>
  <w:p w14:paraId="233D33A5" w14:textId="77777777" w:rsidR="005E202B" w:rsidRDefault="00000000" w:rsidP="00A741E7"/>
  <w:p w14:paraId="7DF2F876" w14:textId="77777777" w:rsidR="005E202B" w:rsidRDefault="00000000" w:rsidP="00A741E7"/>
  <w:p w14:paraId="6D32B78F" w14:textId="77777777" w:rsidR="005E202B" w:rsidRDefault="00000000" w:rsidP="00A741E7"/>
  <w:p w14:paraId="4DB8C9FB" w14:textId="77777777" w:rsidR="005E202B" w:rsidRDefault="00000000" w:rsidP="00A741E7"/>
  <w:p w14:paraId="452984B7" w14:textId="77777777" w:rsidR="005E202B" w:rsidRDefault="00000000" w:rsidP="00A741E7"/>
  <w:p w14:paraId="64D534D9" w14:textId="77777777" w:rsidR="005E202B" w:rsidRDefault="00000000" w:rsidP="00A741E7"/>
  <w:p w14:paraId="625956E6" w14:textId="77777777" w:rsidR="005E202B" w:rsidRDefault="00000000" w:rsidP="00A741E7"/>
  <w:p w14:paraId="1867AF3E" w14:textId="77777777" w:rsidR="005E202B" w:rsidRDefault="00000000" w:rsidP="00A741E7"/>
  <w:p w14:paraId="5CBA9066" w14:textId="77777777" w:rsidR="005E202B" w:rsidRDefault="00000000" w:rsidP="00A741E7"/>
  <w:p w14:paraId="7C427FB4" w14:textId="77777777" w:rsidR="005E202B" w:rsidRDefault="00000000" w:rsidP="00A741E7"/>
  <w:p w14:paraId="1E2A16C0" w14:textId="77777777" w:rsidR="005E202B" w:rsidRDefault="00000000" w:rsidP="00A741E7"/>
  <w:p w14:paraId="4FB78F0D" w14:textId="77777777" w:rsidR="005E202B" w:rsidRDefault="00000000" w:rsidP="00A741E7"/>
  <w:p w14:paraId="4FF7D49E" w14:textId="77777777" w:rsidR="005E202B" w:rsidRDefault="00000000" w:rsidP="00A741E7"/>
  <w:p w14:paraId="71A484A4" w14:textId="77777777" w:rsidR="005E202B" w:rsidRDefault="00000000" w:rsidP="00A741E7"/>
  <w:p w14:paraId="4F818036" w14:textId="77777777" w:rsidR="005E202B" w:rsidRDefault="00000000" w:rsidP="00A741E7"/>
  <w:p w14:paraId="3620828A" w14:textId="77777777" w:rsidR="005E202B" w:rsidRDefault="00000000" w:rsidP="00A741E7"/>
  <w:p w14:paraId="183CC9B1" w14:textId="77777777" w:rsidR="005E202B" w:rsidRDefault="00000000" w:rsidP="00A741E7"/>
  <w:p w14:paraId="6F1251CE" w14:textId="77777777" w:rsidR="005E202B" w:rsidRDefault="00000000" w:rsidP="00A741E7"/>
  <w:p w14:paraId="2CD9491E" w14:textId="77777777" w:rsidR="005E202B" w:rsidRDefault="00000000" w:rsidP="00A741E7"/>
  <w:p w14:paraId="26D6D25A" w14:textId="77777777" w:rsidR="005E202B" w:rsidRDefault="00000000" w:rsidP="00A741E7"/>
  <w:p w14:paraId="1A5080FE" w14:textId="77777777" w:rsidR="005E202B" w:rsidRDefault="00000000" w:rsidP="00A741E7"/>
  <w:p w14:paraId="1D714FE4" w14:textId="77777777" w:rsidR="005E202B" w:rsidRDefault="00000000" w:rsidP="00A741E7"/>
  <w:p w14:paraId="1F129979" w14:textId="77777777" w:rsidR="005E202B" w:rsidRDefault="00000000" w:rsidP="00A741E7"/>
  <w:p w14:paraId="279680EA" w14:textId="77777777" w:rsidR="005E202B" w:rsidRDefault="00000000" w:rsidP="00A741E7"/>
  <w:p w14:paraId="53DC4F33" w14:textId="77777777" w:rsidR="005E202B" w:rsidRDefault="00000000" w:rsidP="00A741E7"/>
  <w:p w14:paraId="45D7283A" w14:textId="77777777" w:rsidR="005E202B" w:rsidRDefault="00000000" w:rsidP="00A741E7"/>
  <w:p w14:paraId="6A2F0499" w14:textId="77777777" w:rsidR="005E202B" w:rsidRDefault="00000000" w:rsidP="00A741E7"/>
  <w:p w14:paraId="28D03F05" w14:textId="77777777" w:rsidR="005E202B" w:rsidRDefault="00000000" w:rsidP="00A741E7"/>
  <w:p w14:paraId="580E69B3" w14:textId="77777777" w:rsidR="005E202B" w:rsidRDefault="00000000" w:rsidP="00A741E7"/>
  <w:p w14:paraId="3BF9CB6C" w14:textId="77777777" w:rsidR="005E202B" w:rsidRDefault="00000000" w:rsidP="00A741E7"/>
  <w:p w14:paraId="78FDCE70" w14:textId="77777777" w:rsidR="005E202B" w:rsidRDefault="00000000" w:rsidP="00A741E7"/>
  <w:p w14:paraId="3BE5A795" w14:textId="77777777" w:rsidR="005E202B" w:rsidRDefault="00000000" w:rsidP="00A741E7"/>
  <w:p w14:paraId="745AD392" w14:textId="77777777" w:rsidR="005E202B" w:rsidRDefault="00000000" w:rsidP="00A741E7"/>
  <w:p w14:paraId="5B737D13" w14:textId="77777777" w:rsidR="005E202B" w:rsidRDefault="00000000" w:rsidP="00A741E7"/>
  <w:p w14:paraId="7892379D" w14:textId="77777777" w:rsidR="005E202B" w:rsidRDefault="00000000" w:rsidP="00A741E7"/>
  <w:p w14:paraId="1C6C6997" w14:textId="77777777" w:rsidR="005E202B" w:rsidRDefault="00000000" w:rsidP="00A741E7"/>
  <w:p w14:paraId="061B7A89" w14:textId="77777777" w:rsidR="005E202B" w:rsidRDefault="00000000" w:rsidP="00A741E7"/>
  <w:p w14:paraId="6738817B" w14:textId="77777777" w:rsidR="005E202B" w:rsidRDefault="00000000" w:rsidP="00A741E7"/>
  <w:p w14:paraId="7DCC2FDC" w14:textId="77777777" w:rsidR="005E202B" w:rsidRDefault="00000000" w:rsidP="00A741E7"/>
  <w:p w14:paraId="1D550582" w14:textId="77777777" w:rsidR="005E202B" w:rsidRDefault="00000000" w:rsidP="00A741E7"/>
  <w:p w14:paraId="61C105FF" w14:textId="77777777" w:rsidR="005E202B" w:rsidRDefault="00000000" w:rsidP="00A741E7"/>
  <w:p w14:paraId="450FE333" w14:textId="77777777" w:rsidR="005E202B" w:rsidRDefault="00000000" w:rsidP="00A741E7"/>
  <w:p w14:paraId="0D8BF405" w14:textId="77777777" w:rsidR="005E202B" w:rsidRDefault="00000000" w:rsidP="00A741E7"/>
  <w:p w14:paraId="4D1D2B26" w14:textId="77777777" w:rsidR="005E202B" w:rsidRDefault="00000000" w:rsidP="00A741E7"/>
  <w:p w14:paraId="730D27A5" w14:textId="77777777" w:rsidR="005E202B" w:rsidRDefault="00000000" w:rsidP="00A741E7"/>
  <w:p w14:paraId="5AB6D2C9" w14:textId="77777777" w:rsidR="005E202B" w:rsidRDefault="00000000" w:rsidP="00A741E7"/>
  <w:p w14:paraId="32C14DF3" w14:textId="77777777" w:rsidR="005E202B" w:rsidRDefault="00000000" w:rsidP="00A741E7"/>
  <w:p w14:paraId="3CD83074" w14:textId="77777777" w:rsidR="005E202B" w:rsidRDefault="00000000" w:rsidP="00A741E7"/>
  <w:p w14:paraId="4CC7AF6D" w14:textId="77777777" w:rsidR="005E202B" w:rsidRDefault="00000000" w:rsidP="00A741E7"/>
  <w:p w14:paraId="23A1C7E9" w14:textId="77777777" w:rsidR="005E202B" w:rsidRDefault="00000000" w:rsidP="00A741E7"/>
  <w:p w14:paraId="107EEAEC" w14:textId="77777777" w:rsidR="005E202B" w:rsidRDefault="00000000" w:rsidP="00A741E7"/>
  <w:p w14:paraId="700718D4" w14:textId="77777777" w:rsidR="005E202B" w:rsidRDefault="00000000" w:rsidP="00A741E7"/>
  <w:p w14:paraId="5B506697" w14:textId="77777777" w:rsidR="005E202B" w:rsidRDefault="00000000" w:rsidP="00A741E7"/>
  <w:p w14:paraId="367C8626" w14:textId="77777777" w:rsidR="005E202B" w:rsidRDefault="00000000" w:rsidP="00A741E7"/>
  <w:p w14:paraId="62332ABB" w14:textId="77777777" w:rsidR="005E202B" w:rsidRDefault="00000000" w:rsidP="00A741E7"/>
  <w:p w14:paraId="5FFB3A59" w14:textId="77777777" w:rsidR="005E202B" w:rsidRDefault="00000000" w:rsidP="00A741E7"/>
  <w:p w14:paraId="43FA502F" w14:textId="77777777" w:rsidR="005E202B" w:rsidRDefault="00000000" w:rsidP="00A741E7"/>
  <w:p w14:paraId="74E2EB78" w14:textId="77777777" w:rsidR="005E202B" w:rsidRDefault="00000000" w:rsidP="00A741E7"/>
  <w:p w14:paraId="407056FA" w14:textId="77777777" w:rsidR="005E202B" w:rsidRDefault="00000000" w:rsidP="00A741E7"/>
  <w:p w14:paraId="30C57C61" w14:textId="77777777" w:rsidR="005E202B" w:rsidRDefault="00000000" w:rsidP="00A741E7"/>
  <w:p w14:paraId="23415AA0" w14:textId="77777777" w:rsidR="005E202B" w:rsidRDefault="00000000" w:rsidP="00A741E7"/>
  <w:p w14:paraId="1D3E673F" w14:textId="77777777" w:rsidR="005E202B" w:rsidRDefault="00000000" w:rsidP="00A741E7"/>
  <w:p w14:paraId="7E0B9B6C" w14:textId="77777777" w:rsidR="005E202B" w:rsidRDefault="00000000" w:rsidP="00A741E7"/>
  <w:p w14:paraId="1E567FA3" w14:textId="77777777" w:rsidR="005E202B" w:rsidRDefault="00000000" w:rsidP="00A741E7"/>
  <w:p w14:paraId="776B5E5D" w14:textId="77777777" w:rsidR="005E202B" w:rsidRDefault="00000000" w:rsidP="00A741E7"/>
  <w:p w14:paraId="6D1000EE" w14:textId="77777777" w:rsidR="005E202B" w:rsidRDefault="00000000" w:rsidP="00A741E7"/>
  <w:p w14:paraId="1A00A113" w14:textId="77777777" w:rsidR="005E202B" w:rsidRDefault="00000000" w:rsidP="00A741E7"/>
  <w:p w14:paraId="25301E0F" w14:textId="77777777" w:rsidR="005E202B" w:rsidRDefault="00000000" w:rsidP="00A741E7"/>
  <w:p w14:paraId="41FDFC37" w14:textId="77777777" w:rsidR="005E202B" w:rsidRDefault="00000000" w:rsidP="00A741E7"/>
  <w:p w14:paraId="47C1B0DB" w14:textId="77777777" w:rsidR="005E202B" w:rsidRDefault="00000000" w:rsidP="00A741E7"/>
  <w:p w14:paraId="6CAAAA75" w14:textId="77777777" w:rsidR="005E202B" w:rsidRDefault="00000000" w:rsidP="00A741E7"/>
  <w:p w14:paraId="6A5A2FBB" w14:textId="77777777" w:rsidR="005E202B" w:rsidRDefault="00000000" w:rsidP="00A741E7"/>
  <w:p w14:paraId="20E6020F" w14:textId="77777777" w:rsidR="005E202B" w:rsidRDefault="00000000" w:rsidP="00A741E7"/>
  <w:p w14:paraId="32E9CD38" w14:textId="77777777" w:rsidR="005E202B" w:rsidRDefault="00000000" w:rsidP="00A741E7"/>
  <w:p w14:paraId="4E72BA08" w14:textId="77777777" w:rsidR="005E202B" w:rsidRDefault="00000000" w:rsidP="00A741E7"/>
  <w:p w14:paraId="225792D5" w14:textId="77777777" w:rsidR="005E202B" w:rsidRDefault="00000000" w:rsidP="00A741E7"/>
  <w:p w14:paraId="14A8CBA0" w14:textId="77777777" w:rsidR="005E202B" w:rsidRDefault="00000000" w:rsidP="00A741E7"/>
  <w:p w14:paraId="2A986F3A" w14:textId="77777777" w:rsidR="005E202B" w:rsidRDefault="00000000" w:rsidP="00A741E7"/>
  <w:p w14:paraId="34EFBD17" w14:textId="77777777" w:rsidR="005E202B" w:rsidRDefault="00000000" w:rsidP="00A741E7"/>
  <w:p w14:paraId="6C35FDF5" w14:textId="77777777" w:rsidR="005E202B" w:rsidRDefault="00000000" w:rsidP="00A741E7"/>
  <w:p w14:paraId="6E5CA1B4" w14:textId="77777777" w:rsidR="005E202B" w:rsidRDefault="00000000" w:rsidP="00A741E7"/>
  <w:p w14:paraId="72B46069" w14:textId="77777777" w:rsidR="005E202B" w:rsidRDefault="00000000" w:rsidP="00A741E7"/>
  <w:p w14:paraId="0CE39D40" w14:textId="77777777" w:rsidR="005E202B" w:rsidRDefault="00000000" w:rsidP="00A741E7"/>
  <w:p w14:paraId="13145288" w14:textId="77777777" w:rsidR="005E202B" w:rsidRDefault="00000000" w:rsidP="00A741E7"/>
  <w:p w14:paraId="0DAEDA51" w14:textId="77777777" w:rsidR="005E202B" w:rsidRDefault="00000000" w:rsidP="00A741E7"/>
  <w:p w14:paraId="07F9FDAB" w14:textId="77777777" w:rsidR="005E202B" w:rsidRDefault="00000000" w:rsidP="00A741E7"/>
  <w:p w14:paraId="1C852AFE" w14:textId="77777777" w:rsidR="005E202B" w:rsidRDefault="00000000" w:rsidP="00A741E7"/>
  <w:p w14:paraId="3BCF09A5" w14:textId="77777777" w:rsidR="005E202B" w:rsidRDefault="00000000" w:rsidP="00A741E7"/>
  <w:p w14:paraId="10B1E1B3" w14:textId="77777777" w:rsidR="005E202B" w:rsidRDefault="00000000" w:rsidP="00A741E7"/>
  <w:p w14:paraId="132C52F1" w14:textId="77777777" w:rsidR="005E202B" w:rsidRDefault="00000000" w:rsidP="00A741E7"/>
  <w:p w14:paraId="2676A2E5" w14:textId="77777777" w:rsidR="005E202B" w:rsidRDefault="00000000" w:rsidP="00A741E7"/>
  <w:p w14:paraId="3053FFA3" w14:textId="77777777" w:rsidR="005E202B" w:rsidRDefault="00000000" w:rsidP="00A741E7"/>
  <w:p w14:paraId="2182DEE4" w14:textId="77777777" w:rsidR="005E202B" w:rsidRDefault="00000000" w:rsidP="00A741E7"/>
  <w:p w14:paraId="34ADA007" w14:textId="77777777" w:rsidR="005E202B" w:rsidRDefault="00000000" w:rsidP="00A741E7"/>
  <w:p w14:paraId="03E10629" w14:textId="77777777" w:rsidR="005E202B" w:rsidRDefault="00000000" w:rsidP="00A741E7"/>
  <w:p w14:paraId="6AB60FA9" w14:textId="77777777" w:rsidR="005E202B" w:rsidRDefault="00000000" w:rsidP="00A741E7"/>
  <w:p w14:paraId="6583AC25" w14:textId="77777777" w:rsidR="005E202B" w:rsidRDefault="00000000" w:rsidP="00A741E7"/>
  <w:p w14:paraId="076FFAE9" w14:textId="77777777" w:rsidR="005E202B" w:rsidRDefault="00000000" w:rsidP="00A741E7"/>
  <w:p w14:paraId="6DF96C99" w14:textId="77777777" w:rsidR="005E202B" w:rsidRDefault="00000000" w:rsidP="00A741E7"/>
  <w:p w14:paraId="14C80D04" w14:textId="77777777" w:rsidR="005E202B" w:rsidRDefault="00000000" w:rsidP="00A741E7"/>
  <w:p w14:paraId="59A8076D" w14:textId="77777777" w:rsidR="005E202B" w:rsidRDefault="00000000" w:rsidP="00A741E7"/>
  <w:p w14:paraId="1E31CA8C" w14:textId="77777777" w:rsidR="005E202B" w:rsidRDefault="00000000" w:rsidP="00A741E7"/>
  <w:p w14:paraId="7734308D" w14:textId="77777777" w:rsidR="005E202B" w:rsidRDefault="00000000" w:rsidP="00A741E7"/>
  <w:p w14:paraId="28378D4E" w14:textId="77777777" w:rsidR="005E202B" w:rsidRDefault="00000000" w:rsidP="00A741E7"/>
  <w:p w14:paraId="7634BB61" w14:textId="77777777" w:rsidR="005E202B" w:rsidRDefault="00000000" w:rsidP="00A741E7"/>
  <w:p w14:paraId="60057478" w14:textId="77777777" w:rsidR="005E202B" w:rsidRDefault="00000000" w:rsidP="00A741E7"/>
  <w:p w14:paraId="4C51FFBA" w14:textId="77777777" w:rsidR="005E202B" w:rsidRDefault="00000000" w:rsidP="00A741E7"/>
  <w:p w14:paraId="00CC5E23" w14:textId="77777777" w:rsidR="005E202B" w:rsidRDefault="00000000" w:rsidP="00A741E7"/>
  <w:p w14:paraId="3B4416D8" w14:textId="77777777" w:rsidR="005E202B" w:rsidRDefault="00000000" w:rsidP="00A741E7"/>
  <w:p w14:paraId="3E2D23CD" w14:textId="77777777" w:rsidR="005E202B" w:rsidRDefault="00000000" w:rsidP="00A741E7"/>
  <w:p w14:paraId="64C351C7" w14:textId="77777777" w:rsidR="005E202B" w:rsidRDefault="00000000" w:rsidP="00A741E7"/>
  <w:p w14:paraId="3425251F" w14:textId="77777777" w:rsidR="005E202B" w:rsidRDefault="00000000" w:rsidP="00A741E7"/>
  <w:p w14:paraId="100DEA56" w14:textId="77777777" w:rsidR="005E202B" w:rsidRDefault="00000000" w:rsidP="00A741E7"/>
  <w:p w14:paraId="00E39114" w14:textId="77777777" w:rsidR="005E202B" w:rsidRDefault="00000000" w:rsidP="00A741E7"/>
  <w:p w14:paraId="354169B5" w14:textId="77777777" w:rsidR="005E202B" w:rsidRDefault="00000000" w:rsidP="00A741E7"/>
  <w:p w14:paraId="29811C7F" w14:textId="77777777" w:rsidR="005E202B" w:rsidRDefault="00000000" w:rsidP="00A741E7"/>
  <w:p w14:paraId="592F0E03" w14:textId="77777777" w:rsidR="005E202B" w:rsidRDefault="00000000" w:rsidP="00A741E7"/>
  <w:p w14:paraId="7D39716D" w14:textId="77777777" w:rsidR="005E202B" w:rsidRDefault="00000000" w:rsidP="00A741E7"/>
  <w:p w14:paraId="1FC14D26" w14:textId="77777777" w:rsidR="005E202B" w:rsidRDefault="00000000" w:rsidP="00A741E7"/>
  <w:p w14:paraId="55B969AB" w14:textId="77777777" w:rsidR="005E202B" w:rsidRDefault="00000000" w:rsidP="00A741E7"/>
  <w:p w14:paraId="4517AE2C" w14:textId="77777777" w:rsidR="005E202B" w:rsidRDefault="00000000" w:rsidP="00A741E7"/>
  <w:p w14:paraId="38819AC9" w14:textId="77777777" w:rsidR="005E202B" w:rsidRDefault="00000000" w:rsidP="00A741E7"/>
  <w:p w14:paraId="5F1BF1D3" w14:textId="77777777" w:rsidR="005E202B" w:rsidRDefault="00000000" w:rsidP="00A741E7"/>
  <w:p w14:paraId="4E191F91" w14:textId="77777777" w:rsidR="005E202B" w:rsidRDefault="00000000" w:rsidP="00A741E7"/>
  <w:p w14:paraId="34DCD771" w14:textId="77777777" w:rsidR="005E202B" w:rsidRDefault="00000000" w:rsidP="00A741E7"/>
  <w:p w14:paraId="1741D4C2" w14:textId="77777777" w:rsidR="005E202B" w:rsidRDefault="00000000" w:rsidP="00A741E7"/>
  <w:p w14:paraId="538BCD9F" w14:textId="77777777" w:rsidR="005E202B" w:rsidRDefault="00000000" w:rsidP="00A741E7"/>
  <w:p w14:paraId="355C40FA" w14:textId="77777777" w:rsidR="005E202B" w:rsidRDefault="00000000" w:rsidP="00A741E7"/>
  <w:p w14:paraId="2F358619" w14:textId="77777777" w:rsidR="005E202B" w:rsidRDefault="00000000" w:rsidP="00A741E7"/>
  <w:p w14:paraId="3366274D" w14:textId="77777777" w:rsidR="005E202B" w:rsidRDefault="00000000" w:rsidP="00A741E7"/>
  <w:p w14:paraId="70FE93FB" w14:textId="77777777" w:rsidR="005E202B" w:rsidRDefault="00000000" w:rsidP="00A741E7"/>
  <w:p w14:paraId="717FEA4F" w14:textId="77777777" w:rsidR="005E202B" w:rsidRDefault="00000000" w:rsidP="00A741E7"/>
  <w:p w14:paraId="534CC8B7" w14:textId="77777777" w:rsidR="005E202B" w:rsidRDefault="00000000" w:rsidP="00A741E7"/>
  <w:p w14:paraId="43BD0399" w14:textId="77777777" w:rsidR="005E202B" w:rsidRDefault="00000000" w:rsidP="00A741E7"/>
  <w:p w14:paraId="453FECBB" w14:textId="77777777" w:rsidR="005E202B" w:rsidRDefault="00000000" w:rsidP="00A741E7"/>
  <w:p w14:paraId="4069AE35" w14:textId="77777777" w:rsidR="005E202B" w:rsidRDefault="00000000" w:rsidP="00A741E7"/>
  <w:p w14:paraId="314CECCA" w14:textId="77777777" w:rsidR="005E202B" w:rsidRDefault="00000000" w:rsidP="00A741E7"/>
  <w:p w14:paraId="6F24CA6F" w14:textId="77777777" w:rsidR="005E202B" w:rsidRDefault="00000000" w:rsidP="00E44B58"/>
  <w:p w14:paraId="71770858" w14:textId="77777777" w:rsidR="005E202B" w:rsidRDefault="00000000" w:rsidP="00710E7D"/>
  <w:p w14:paraId="7E881A44" w14:textId="77777777" w:rsidR="005E202B" w:rsidRDefault="00000000" w:rsidP="00710E7D"/>
  <w:p w14:paraId="78B4417E" w14:textId="77777777" w:rsidR="00B42B8C" w:rsidRDefault="00B42B8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2784F" w14:textId="77777777" w:rsidR="005E202B" w:rsidRPr="00FD0EAF" w:rsidRDefault="00D321CD" w:rsidP="00A741E7">
    <w:pPr>
      <w:pStyle w:val="Voettekst"/>
      <w:rPr>
        <w:sz w:val="16"/>
        <w:szCs w:val="16"/>
      </w:rPr>
    </w:pPr>
    <w:r w:rsidRPr="00FD0EAF">
      <w:rPr>
        <w:sz w:val="16"/>
        <w:szCs w:val="16"/>
      </w:rPr>
      <w:tab/>
    </w:r>
    <w:r w:rsidRPr="00FD0EAF">
      <w:rPr>
        <w:sz w:val="16"/>
        <w:szCs w:val="16"/>
      </w:rPr>
      <w:tab/>
    </w:r>
    <w:r w:rsidRPr="00FD0EAF">
      <w:rPr>
        <w:sz w:val="16"/>
        <w:szCs w:val="16"/>
      </w:rPr>
      <w:tab/>
    </w:r>
    <w:r w:rsidRPr="00FD0EAF">
      <w:rPr>
        <w:sz w:val="16"/>
        <w:szCs w:val="16"/>
      </w:rPr>
      <w:tab/>
    </w:r>
    <w:r w:rsidRPr="00FD0EAF">
      <w:rPr>
        <w:sz w:val="16"/>
        <w:szCs w:val="16"/>
      </w:rPr>
      <w:tab/>
    </w:r>
    <w:r w:rsidRPr="00FD0EAF">
      <w:rPr>
        <w:sz w:val="16"/>
        <w:szCs w:val="16"/>
      </w:rPr>
      <w:tab/>
    </w:r>
    <w:r w:rsidRPr="00FD0EAF">
      <w:rPr>
        <w:sz w:val="16"/>
        <w:szCs w:val="16"/>
      </w:rPr>
      <w:tab/>
      <w:t xml:space="preserve"> </w:t>
    </w:r>
  </w:p>
  <w:p w14:paraId="689E23E5" w14:textId="77777777" w:rsidR="005E202B" w:rsidRDefault="00000000" w:rsidP="00FD0EAF">
    <w:pPr>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C84C0" w14:textId="77777777" w:rsidR="005B640E" w:rsidRPr="003F3547" w:rsidRDefault="005B640E" w:rsidP="003F3547">
      <w:pPr>
        <w:pStyle w:val="Voettekst"/>
      </w:pPr>
    </w:p>
    <w:p w14:paraId="20DD9491" w14:textId="77777777" w:rsidR="005B640E" w:rsidRDefault="005B640E"/>
  </w:footnote>
  <w:footnote w:type="continuationSeparator" w:id="0">
    <w:p w14:paraId="64004A02" w14:textId="77777777" w:rsidR="005B640E" w:rsidRPr="003F3547" w:rsidRDefault="005B640E" w:rsidP="003F3547">
      <w:pPr>
        <w:pStyle w:val="Voettekst"/>
      </w:pPr>
    </w:p>
    <w:p w14:paraId="7A242855" w14:textId="77777777" w:rsidR="005B640E" w:rsidRDefault="005B640E"/>
  </w:footnote>
  <w:footnote w:type="continuationNotice" w:id="1">
    <w:p w14:paraId="3440B583" w14:textId="77777777" w:rsidR="005B640E" w:rsidRDefault="005B640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EC4B3" w14:textId="77777777" w:rsidR="005E202B" w:rsidRDefault="00000000" w:rsidP="00A741E7">
    <w:r>
      <w:rPr>
        <w:noProof/>
      </w:rPr>
      <w:pict w14:anchorId="01A0BE9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6" type="#_x0000_t136" style="position:absolute;left:0;text-align:left;margin-left:0;margin-top:0;width:351.75pt;height:80.25pt;rotation:315;z-index:-251658239;mso-position-horizontal:center;mso-position-horizontal-relative:margin;mso-position-vertical:center;mso-position-vertical-relative:margin" wrapcoords="21416 1009 18975 1211 18975 3230 18422 2221 17547 -202 17271 1009 13448 1211 12113 1615 11790 1009 11099 606 10362 3028 9580 1413 9073 1009 7553 1615 7046 606 6908 1615 6908 5854 5711 2019 4882 0 4698 807 4237 1615 4007 2019 3500 4845 2303 1615 1704 202 1566 807 1197 1211 875 1817 322 4441 138 8882 368 13727 507 14131 1013 16553 1105 16957 2026 17159 2119 17159 3224 13727 3592 14131 4928 18774 5250 17159 5987 15746 7369 17159 7415 12718 7691 13929 9303 17361 9487 17159 9487 12718 9856 14333 11422 17764 11560 17361 12343 16150 13586 17159 16718 17159 16764 13525 17363 10901 18238 10093 20034 16755 20449 16755 20495 15342 20495 6258 20909 3432 21232 4037 21508 3230 21554 1615 21416 1009" fillcolor="silver" stroked="f">
          <v:fill opacity=".5"/>
          <v:textpath style="font-family:&quot;Arial&quot;;font-size:1in" string="CONCEPT"/>
          <w10:wrap anchorx="margin" anchory="margin"/>
        </v:shape>
      </w:pict>
    </w:r>
  </w:p>
  <w:p w14:paraId="331CEF54" w14:textId="77777777" w:rsidR="005E202B" w:rsidRDefault="00000000" w:rsidP="00A741E7"/>
  <w:p w14:paraId="78163D5B" w14:textId="77777777" w:rsidR="005E202B" w:rsidRDefault="00000000" w:rsidP="00A741E7"/>
  <w:p w14:paraId="083CD615" w14:textId="77777777" w:rsidR="005E202B" w:rsidRDefault="00000000" w:rsidP="00A741E7"/>
  <w:p w14:paraId="20ED8739" w14:textId="77777777" w:rsidR="005E202B" w:rsidRDefault="00000000" w:rsidP="00A741E7"/>
  <w:p w14:paraId="536953E6" w14:textId="77777777" w:rsidR="005E202B" w:rsidRDefault="00000000" w:rsidP="00A741E7"/>
  <w:p w14:paraId="0AC46F42" w14:textId="77777777" w:rsidR="005E202B" w:rsidRDefault="00000000" w:rsidP="00A741E7"/>
  <w:p w14:paraId="2CECDC24" w14:textId="77777777" w:rsidR="005E202B" w:rsidRDefault="00000000" w:rsidP="00A741E7"/>
  <w:p w14:paraId="15C62E84" w14:textId="77777777" w:rsidR="005E202B" w:rsidRDefault="00000000" w:rsidP="00A741E7"/>
  <w:p w14:paraId="6EF344D5" w14:textId="77777777" w:rsidR="005E202B" w:rsidRDefault="00000000" w:rsidP="00A741E7"/>
  <w:p w14:paraId="05A49924" w14:textId="77777777" w:rsidR="005E202B" w:rsidRDefault="00000000" w:rsidP="00A741E7"/>
  <w:p w14:paraId="1693B400" w14:textId="77777777" w:rsidR="005E202B" w:rsidRDefault="00000000" w:rsidP="00A741E7"/>
  <w:p w14:paraId="3B6D2723" w14:textId="77777777" w:rsidR="005E202B" w:rsidRDefault="00000000" w:rsidP="00A741E7"/>
  <w:p w14:paraId="658339F6" w14:textId="77777777" w:rsidR="005E202B" w:rsidRDefault="00000000" w:rsidP="00A741E7"/>
  <w:p w14:paraId="765380CF" w14:textId="77777777" w:rsidR="005E202B" w:rsidRDefault="00000000" w:rsidP="00A741E7"/>
  <w:p w14:paraId="7C817B5C" w14:textId="77777777" w:rsidR="005E202B" w:rsidRDefault="00000000" w:rsidP="00A741E7"/>
  <w:p w14:paraId="0E66637F" w14:textId="77777777" w:rsidR="005E202B" w:rsidRDefault="00000000" w:rsidP="00A741E7"/>
  <w:p w14:paraId="0903C858" w14:textId="77777777" w:rsidR="005E202B" w:rsidRDefault="00000000" w:rsidP="00A741E7"/>
  <w:p w14:paraId="71299D33" w14:textId="77777777" w:rsidR="005E202B" w:rsidRDefault="00000000" w:rsidP="00A741E7"/>
  <w:p w14:paraId="6480A76F" w14:textId="77777777" w:rsidR="005E202B" w:rsidRDefault="00000000" w:rsidP="00A741E7"/>
  <w:p w14:paraId="36A43B8B" w14:textId="77777777" w:rsidR="005E202B" w:rsidRDefault="00000000" w:rsidP="00A741E7"/>
  <w:p w14:paraId="558D24C1" w14:textId="77777777" w:rsidR="005E202B" w:rsidRDefault="00000000" w:rsidP="00A741E7"/>
  <w:p w14:paraId="22C7D11D" w14:textId="77777777" w:rsidR="005E202B" w:rsidRDefault="00000000" w:rsidP="00A741E7"/>
  <w:p w14:paraId="66AE0692" w14:textId="77777777" w:rsidR="005E202B" w:rsidRDefault="00000000" w:rsidP="00A741E7"/>
  <w:p w14:paraId="3D3F025B" w14:textId="77777777" w:rsidR="005E202B" w:rsidRDefault="00000000" w:rsidP="00A741E7"/>
  <w:p w14:paraId="354A2571" w14:textId="77777777" w:rsidR="005E202B" w:rsidRDefault="00000000" w:rsidP="00A741E7"/>
  <w:p w14:paraId="788B255B" w14:textId="77777777" w:rsidR="005E202B" w:rsidRDefault="00000000" w:rsidP="00A741E7"/>
  <w:p w14:paraId="0D2514F0" w14:textId="77777777" w:rsidR="005E202B" w:rsidRDefault="00000000" w:rsidP="00A741E7"/>
  <w:p w14:paraId="62A0FED9" w14:textId="77777777" w:rsidR="005E202B" w:rsidRDefault="00000000" w:rsidP="00A741E7"/>
  <w:p w14:paraId="555DA57F" w14:textId="77777777" w:rsidR="005E202B" w:rsidRDefault="00000000" w:rsidP="00A741E7"/>
  <w:p w14:paraId="04A2CABD" w14:textId="77777777" w:rsidR="005E202B" w:rsidRDefault="00000000" w:rsidP="00A741E7"/>
  <w:p w14:paraId="744860B7" w14:textId="77777777" w:rsidR="005E202B" w:rsidRDefault="00000000" w:rsidP="00A741E7"/>
  <w:p w14:paraId="17B34531" w14:textId="77777777" w:rsidR="005E202B" w:rsidRDefault="00000000" w:rsidP="00A741E7"/>
  <w:p w14:paraId="53723441" w14:textId="77777777" w:rsidR="005E202B" w:rsidRDefault="00000000" w:rsidP="00A741E7"/>
  <w:p w14:paraId="5F4B7814" w14:textId="77777777" w:rsidR="005E202B" w:rsidRDefault="00000000" w:rsidP="00A741E7"/>
  <w:p w14:paraId="6D4A88A1" w14:textId="77777777" w:rsidR="005E202B" w:rsidRDefault="00000000" w:rsidP="00A741E7"/>
  <w:p w14:paraId="5F6881DF" w14:textId="77777777" w:rsidR="005E202B" w:rsidRDefault="00000000" w:rsidP="00A741E7"/>
  <w:p w14:paraId="474B2BBE" w14:textId="77777777" w:rsidR="005E202B" w:rsidRDefault="00000000" w:rsidP="00A741E7"/>
  <w:p w14:paraId="29D9E8CC" w14:textId="77777777" w:rsidR="005E202B" w:rsidRDefault="00000000" w:rsidP="00A741E7"/>
  <w:p w14:paraId="27C4AC9B" w14:textId="77777777" w:rsidR="005E202B" w:rsidRDefault="00000000" w:rsidP="00A741E7"/>
  <w:p w14:paraId="3F1E8FA0" w14:textId="77777777" w:rsidR="005E202B" w:rsidRDefault="00000000" w:rsidP="00A741E7"/>
  <w:p w14:paraId="1278B463" w14:textId="77777777" w:rsidR="005E202B" w:rsidRDefault="00000000" w:rsidP="00A741E7"/>
  <w:p w14:paraId="3BACE37A" w14:textId="77777777" w:rsidR="005E202B" w:rsidRDefault="00000000" w:rsidP="00A741E7"/>
  <w:p w14:paraId="729F8AEC" w14:textId="77777777" w:rsidR="005E202B" w:rsidRDefault="00000000" w:rsidP="00A741E7"/>
  <w:p w14:paraId="6DA16423" w14:textId="77777777" w:rsidR="005E202B" w:rsidRDefault="00000000" w:rsidP="00A741E7"/>
  <w:p w14:paraId="638B7BD6" w14:textId="77777777" w:rsidR="005E202B" w:rsidRDefault="00000000" w:rsidP="00A741E7"/>
  <w:p w14:paraId="791ABAF2" w14:textId="77777777" w:rsidR="005E202B" w:rsidRDefault="00000000" w:rsidP="00A741E7"/>
  <w:p w14:paraId="1182DFEF" w14:textId="77777777" w:rsidR="005E202B" w:rsidRDefault="00000000" w:rsidP="00A741E7"/>
  <w:p w14:paraId="64D59DC7" w14:textId="77777777" w:rsidR="005E202B" w:rsidRDefault="00000000" w:rsidP="00A741E7"/>
  <w:p w14:paraId="7212BFD8" w14:textId="77777777" w:rsidR="005E202B" w:rsidRDefault="00000000" w:rsidP="00A741E7"/>
  <w:p w14:paraId="5456B887" w14:textId="77777777" w:rsidR="005E202B" w:rsidRDefault="00000000" w:rsidP="00A741E7"/>
  <w:p w14:paraId="1DF20503" w14:textId="77777777" w:rsidR="005E202B" w:rsidRDefault="00000000" w:rsidP="00A741E7"/>
  <w:p w14:paraId="68B70221" w14:textId="77777777" w:rsidR="005E202B" w:rsidRDefault="00000000" w:rsidP="00A741E7"/>
  <w:p w14:paraId="4FD9951D" w14:textId="77777777" w:rsidR="005E202B" w:rsidRDefault="00000000" w:rsidP="00A741E7"/>
  <w:p w14:paraId="693A4D4E" w14:textId="77777777" w:rsidR="005E202B" w:rsidRDefault="00000000" w:rsidP="00A741E7"/>
  <w:p w14:paraId="7CB48605" w14:textId="77777777" w:rsidR="005E202B" w:rsidRDefault="00000000" w:rsidP="00A741E7"/>
  <w:p w14:paraId="3486621B" w14:textId="77777777" w:rsidR="005E202B" w:rsidRDefault="00000000" w:rsidP="00A741E7"/>
  <w:p w14:paraId="226E7C0E" w14:textId="77777777" w:rsidR="005E202B" w:rsidRDefault="00000000" w:rsidP="00A741E7"/>
  <w:p w14:paraId="0399DB30" w14:textId="77777777" w:rsidR="005E202B" w:rsidRDefault="00000000" w:rsidP="00A741E7"/>
  <w:p w14:paraId="407A7975" w14:textId="77777777" w:rsidR="005E202B" w:rsidRDefault="00000000" w:rsidP="00A741E7"/>
  <w:p w14:paraId="3592601C" w14:textId="77777777" w:rsidR="005E202B" w:rsidRDefault="00000000" w:rsidP="00A741E7"/>
  <w:p w14:paraId="4B7DED82" w14:textId="77777777" w:rsidR="005E202B" w:rsidRDefault="00000000" w:rsidP="00A741E7"/>
  <w:p w14:paraId="390D7E2D" w14:textId="77777777" w:rsidR="005E202B" w:rsidRDefault="00000000" w:rsidP="00A741E7"/>
  <w:p w14:paraId="55AE580B" w14:textId="77777777" w:rsidR="005E202B" w:rsidRDefault="00000000" w:rsidP="00A741E7"/>
  <w:p w14:paraId="1C7473B7" w14:textId="77777777" w:rsidR="005E202B" w:rsidRDefault="00000000" w:rsidP="00A741E7"/>
  <w:p w14:paraId="3A880587" w14:textId="77777777" w:rsidR="005E202B" w:rsidRDefault="00000000" w:rsidP="00A741E7"/>
  <w:p w14:paraId="0F48E1EA" w14:textId="77777777" w:rsidR="005E202B" w:rsidRDefault="00000000" w:rsidP="00A741E7"/>
  <w:p w14:paraId="7A0F87A0" w14:textId="77777777" w:rsidR="005E202B" w:rsidRDefault="00000000" w:rsidP="00A741E7"/>
  <w:p w14:paraId="40D2F91D" w14:textId="77777777" w:rsidR="005E202B" w:rsidRDefault="00000000" w:rsidP="00A741E7"/>
  <w:p w14:paraId="78ABAE44" w14:textId="77777777" w:rsidR="005E202B" w:rsidRDefault="00000000" w:rsidP="00A741E7"/>
  <w:p w14:paraId="6D4953A5" w14:textId="77777777" w:rsidR="005E202B" w:rsidRDefault="00000000" w:rsidP="00A741E7"/>
  <w:p w14:paraId="311AE557" w14:textId="77777777" w:rsidR="005E202B" w:rsidRDefault="00000000" w:rsidP="00A741E7"/>
  <w:p w14:paraId="6FDD12F1" w14:textId="77777777" w:rsidR="005E202B" w:rsidRDefault="00000000" w:rsidP="00A741E7"/>
  <w:p w14:paraId="0F2CADAD" w14:textId="77777777" w:rsidR="005E202B" w:rsidRDefault="00000000" w:rsidP="00A741E7"/>
  <w:p w14:paraId="400F7EB8" w14:textId="77777777" w:rsidR="005E202B" w:rsidRDefault="00000000" w:rsidP="00A741E7"/>
  <w:p w14:paraId="2D7D2D84" w14:textId="77777777" w:rsidR="005E202B" w:rsidRDefault="00000000" w:rsidP="00A741E7"/>
  <w:p w14:paraId="3647DE2C" w14:textId="77777777" w:rsidR="005E202B" w:rsidRDefault="00000000" w:rsidP="00A741E7"/>
  <w:p w14:paraId="7E2300D1" w14:textId="77777777" w:rsidR="005E202B" w:rsidRDefault="00000000" w:rsidP="00A741E7"/>
  <w:p w14:paraId="1FE35308" w14:textId="77777777" w:rsidR="005E202B" w:rsidRDefault="00000000" w:rsidP="00A741E7"/>
  <w:p w14:paraId="6EF50C2E" w14:textId="77777777" w:rsidR="005E202B" w:rsidRDefault="00000000" w:rsidP="00A741E7"/>
  <w:p w14:paraId="49E13C58" w14:textId="77777777" w:rsidR="005E202B" w:rsidRDefault="00000000" w:rsidP="00A741E7"/>
  <w:p w14:paraId="60D4CAB7" w14:textId="77777777" w:rsidR="005E202B" w:rsidRDefault="00000000" w:rsidP="00A741E7"/>
  <w:p w14:paraId="5E71CB02" w14:textId="77777777" w:rsidR="005E202B" w:rsidRDefault="00000000" w:rsidP="00A741E7"/>
  <w:p w14:paraId="4E860795" w14:textId="77777777" w:rsidR="005E202B" w:rsidRDefault="00000000" w:rsidP="00A741E7"/>
  <w:p w14:paraId="06DDC2A3" w14:textId="77777777" w:rsidR="005E202B" w:rsidRDefault="00000000" w:rsidP="00A741E7"/>
  <w:p w14:paraId="0480A316" w14:textId="77777777" w:rsidR="005E202B" w:rsidRDefault="00000000" w:rsidP="00A741E7"/>
  <w:p w14:paraId="55FD3B7D" w14:textId="77777777" w:rsidR="005E202B" w:rsidRDefault="00000000" w:rsidP="00A741E7"/>
  <w:p w14:paraId="6EE00299" w14:textId="77777777" w:rsidR="005E202B" w:rsidRDefault="00000000" w:rsidP="00A741E7"/>
  <w:p w14:paraId="22D09FC5" w14:textId="77777777" w:rsidR="005E202B" w:rsidRDefault="00000000" w:rsidP="00A741E7"/>
  <w:p w14:paraId="388E0988" w14:textId="77777777" w:rsidR="005E202B" w:rsidRDefault="00000000" w:rsidP="00A741E7"/>
  <w:p w14:paraId="3C106C64" w14:textId="77777777" w:rsidR="005E202B" w:rsidRDefault="00000000" w:rsidP="00A741E7"/>
  <w:p w14:paraId="5D1B04D4" w14:textId="77777777" w:rsidR="005E202B" w:rsidRDefault="00000000" w:rsidP="00A741E7"/>
  <w:p w14:paraId="7095244F" w14:textId="77777777" w:rsidR="005E202B" w:rsidRDefault="00000000" w:rsidP="00A741E7"/>
  <w:p w14:paraId="249EEF19" w14:textId="77777777" w:rsidR="005E202B" w:rsidRDefault="00000000" w:rsidP="00A741E7"/>
  <w:p w14:paraId="00476A6D" w14:textId="77777777" w:rsidR="005E202B" w:rsidRDefault="00000000" w:rsidP="00A741E7"/>
  <w:p w14:paraId="4ECA90FE" w14:textId="77777777" w:rsidR="005E202B" w:rsidRDefault="00000000" w:rsidP="00A741E7"/>
  <w:p w14:paraId="4C293F5C" w14:textId="77777777" w:rsidR="005E202B" w:rsidRDefault="00000000" w:rsidP="00A741E7"/>
  <w:p w14:paraId="6570818A" w14:textId="77777777" w:rsidR="005E202B" w:rsidRDefault="00000000" w:rsidP="00A741E7"/>
  <w:p w14:paraId="28267229" w14:textId="77777777" w:rsidR="005E202B" w:rsidRDefault="00000000" w:rsidP="00A741E7"/>
  <w:p w14:paraId="65F65F5E" w14:textId="77777777" w:rsidR="005E202B" w:rsidRDefault="00000000" w:rsidP="00A741E7"/>
  <w:p w14:paraId="37B57623" w14:textId="77777777" w:rsidR="005E202B" w:rsidRDefault="00000000" w:rsidP="00A741E7"/>
  <w:p w14:paraId="4781E026" w14:textId="77777777" w:rsidR="005E202B" w:rsidRDefault="00000000" w:rsidP="00A741E7"/>
  <w:p w14:paraId="5C80FDED" w14:textId="77777777" w:rsidR="005E202B" w:rsidRDefault="00000000" w:rsidP="00A741E7"/>
  <w:p w14:paraId="5B9A4B0E" w14:textId="77777777" w:rsidR="005E202B" w:rsidRDefault="00000000" w:rsidP="00A741E7"/>
  <w:p w14:paraId="493E4FBF" w14:textId="77777777" w:rsidR="005E202B" w:rsidRDefault="00000000" w:rsidP="00A741E7"/>
  <w:p w14:paraId="76862F4B" w14:textId="77777777" w:rsidR="005E202B" w:rsidRDefault="00000000" w:rsidP="00A741E7"/>
  <w:p w14:paraId="14D15971" w14:textId="77777777" w:rsidR="005E202B" w:rsidRDefault="00000000" w:rsidP="00A741E7"/>
  <w:p w14:paraId="3E610E01" w14:textId="77777777" w:rsidR="005E202B" w:rsidRDefault="00000000" w:rsidP="00A741E7"/>
  <w:p w14:paraId="2C6320EB" w14:textId="77777777" w:rsidR="005E202B" w:rsidRDefault="00000000" w:rsidP="00A741E7"/>
  <w:p w14:paraId="71F2A811" w14:textId="77777777" w:rsidR="005E202B" w:rsidRDefault="00000000" w:rsidP="00A741E7"/>
  <w:p w14:paraId="05268612" w14:textId="77777777" w:rsidR="005E202B" w:rsidRDefault="00000000" w:rsidP="00A741E7"/>
  <w:p w14:paraId="31F2179D" w14:textId="77777777" w:rsidR="005E202B" w:rsidRDefault="00000000" w:rsidP="00A741E7"/>
  <w:p w14:paraId="2F80A8EB" w14:textId="77777777" w:rsidR="005E202B" w:rsidRDefault="00000000" w:rsidP="00A741E7"/>
  <w:p w14:paraId="75DD12C3" w14:textId="77777777" w:rsidR="005E202B" w:rsidRDefault="00000000" w:rsidP="00A741E7"/>
  <w:p w14:paraId="3D25C969" w14:textId="77777777" w:rsidR="005E202B" w:rsidRDefault="00000000" w:rsidP="00A741E7"/>
  <w:p w14:paraId="6DACA3AC" w14:textId="77777777" w:rsidR="005E202B" w:rsidRDefault="00000000" w:rsidP="00A741E7"/>
  <w:p w14:paraId="130FF838" w14:textId="77777777" w:rsidR="005E202B" w:rsidRDefault="00000000" w:rsidP="00A741E7"/>
  <w:p w14:paraId="66B24433" w14:textId="77777777" w:rsidR="005E202B" w:rsidRDefault="00000000" w:rsidP="00A741E7"/>
  <w:p w14:paraId="5FEF39C8" w14:textId="77777777" w:rsidR="005E202B" w:rsidRDefault="00000000" w:rsidP="00A741E7"/>
  <w:p w14:paraId="7788A504" w14:textId="77777777" w:rsidR="005E202B" w:rsidRDefault="00000000" w:rsidP="00A741E7"/>
  <w:p w14:paraId="502F71DA" w14:textId="77777777" w:rsidR="005E202B" w:rsidRDefault="00000000" w:rsidP="00A741E7"/>
  <w:p w14:paraId="472FAB83" w14:textId="77777777" w:rsidR="005E202B" w:rsidRDefault="00000000" w:rsidP="00A741E7"/>
  <w:p w14:paraId="0AD388F9" w14:textId="77777777" w:rsidR="005E202B" w:rsidRDefault="00000000" w:rsidP="00A741E7"/>
  <w:p w14:paraId="703A7DC3" w14:textId="77777777" w:rsidR="005E202B" w:rsidRDefault="00000000" w:rsidP="00A741E7"/>
  <w:p w14:paraId="0EF7A2B8" w14:textId="77777777" w:rsidR="005E202B" w:rsidRDefault="00000000" w:rsidP="00A741E7"/>
  <w:p w14:paraId="4D2A3081" w14:textId="77777777" w:rsidR="005E202B" w:rsidRDefault="00000000" w:rsidP="00A741E7"/>
  <w:p w14:paraId="66939F86" w14:textId="77777777" w:rsidR="005E202B" w:rsidRDefault="00000000" w:rsidP="00A741E7"/>
  <w:p w14:paraId="485BCFA4" w14:textId="77777777" w:rsidR="005E202B" w:rsidRDefault="00000000" w:rsidP="00A741E7"/>
  <w:p w14:paraId="05399901" w14:textId="77777777" w:rsidR="005E202B" w:rsidRDefault="00000000" w:rsidP="00A741E7"/>
  <w:p w14:paraId="0DAF6759" w14:textId="77777777" w:rsidR="005E202B" w:rsidRDefault="00000000" w:rsidP="00A741E7"/>
  <w:p w14:paraId="1D1C8CB6" w14:textId="77777777" w:rsidR="005E202B" w:rsidRDefault="00000000" w:rsidP="00A741E7"/>
  <w:p w14:paraId="6B4EF19D" w14:textId="77777777" w:rsidR="005E202B" w:rsidRDefault="00000000" w:rsidP="00A741E7"/>
  <w:p w14:paraId="4E980986" w14:textId="77777777" w:rsidR="005E202B" w:rsidRDefault="00000000" w:rsidP="00A741E7"/>
  <w:p w14:paraId="39B22C54" w14:textId="77777777" w:rsidR="005E202B" w:rsidRDefault="00000000" w:rsidP="00A741E7"/>
  <w:p w14:paraId="035B5368" w14:textId="77777777" w:rsidR="005E202B" w:rsidRDefault="00000000" w:rsidP="00A741E7"/>
  <w:p w14:paraId="619B7BCB" w14:textId="77777777" w:rsidR="005E202B" w:rsidRDefault="00000000" w:rsidP="00A741E7"/>
  <w:p w14:paraId="24E911BC" w14:textId="77777777" w:rsidR="005E202B" w:rsidRDefault="00000000" w:rsidP="00A741E7"/>
  <w:p w14:paraId="1C5A1DDC" w14:textId="77777777" w:rsidR="005E202B" w:rsidRDefault="00000000" w:rsidP="00A741E7"/>
  <w:p w14:paraId="48383C1D" w14:textId="77777777" w:rsidR="005E202B" w:rsidRDefault="00000000" w:rsidP="00A741E7"/>
  <w:p w14:paraId="30671168" w14:textId="77777777" w:rsidR="005E202B" w:rsidRDefault="00000000" w:rsidP="00A741E7"/>
  <w:p w14:paraId="7D1399B2" w14:textId="77777777" w:rsidR="005E202B" w:rsidRDefault="00000000" w:rsidP="00A741E7"/>
  <w:p w14:paraId="73FC3679" w14:textId="77777777" w:rsidR="005E202B" w:rsidRDefault="00000000" w:rsidP="00A741E7"/>
  <w:p w14:paraId="2DC2C70E" w14:textId="77777777" w:rsidR="005E202B" w:rsidRDefault="00000000" w:rsidP="00A741E7"/>
  <w:p w14:paraId="245B2ABF" w14:textId="77777777" w:rsidR="005E202B" w:rsidRDefault="00000000" w:rsidP="00A741E7"/>
  <w:p w14:paraId="58839FE0" w14:textId="77777777" w:rsidR="005E202B" w:rsidRDefault="00000000" w:rsidP="00A741E7"/>
  <w:p w14:paraId="4C9940F2" w14:textId="77777777" w:rsidR="005E202B" w:rsidRDefault="00000000" w:rsidP="00A741E7"/>
  <w:p w14:paraId="2E5D6552" w14:textId="77777777" w:rsidR="005E202B" w:rsidRDefault="00000000" w:rsidP="00A741E7"/>
  <w:p w14:paraId="5004D9B9" w14:textId="77777777" w:rsidR="005E202B" w:rsidRDefault="00000000" w:rsidP="00A741E7"/>
  <w:p w14:paraId="65216D5D" w14:textId="77777777" w:rsidR="005E202B" w:rsidRDefault="00000000" w:rsidP="00A741E7"/>
  <w:p w14:paraId="4E6D7CD9" w14:textId="77777777" w:rsidR="005E202B" w:rsidRDefault="00000000" w:rsidP="00A741E7"/>
  <w:p w14:paraId="595B7888" w14:textId="77777777" w:rsidR="005E202B" w:rsidRDefault="00000000" w:rsidP="00A741E7"/>
  <w:p w14:paraId="252BE23C" w14:textId="77777777" w:rsidR="005E202B" w:rsidRDefault="00000000" w:rsidP="00A741E7"/>
  <w:p w14:paraId="1F92CFB2" w14:textId="77777777" w:rsidR="005E202B" w:rsidRDefault="00000000" w:rsidP="00A741E7"/>
  <w:p w14:paraId="5E36A678" w14:textId="77777777" w:rsidR="005E202B" w:rsidRDefault="00000000" w:rsidP="00A741E7"/>
  <w:p w14:paraId="719D3C62" w14:textId="77777777" w:rsidR="005E202B" w:rsidRDefault="00000000" w:rsidP="00A741E7"/>
  <w:p w14:paraId="38225FEE" w14:textId="77777777" w:rsidR="005E202B" w:rsidRDefault="00000000" w:rsidP="00A741E7"/>
  <w:p w14:paraId="19C70FB2" w14:textId="77777777" w:rsidR="005E202B" w:rsidRDefault="00000000" w:rsidP="00A741E7"/>
  <w:p w14:paraId="04B1D82A" w14:textId="77777777" w:rsidR="005E202B" w:rsidRDefault="00000000" w:rsidP="00A741E7"/>
  <w:p w14:paraId="35BE7516" w14:textId="77777777" w:rsidR="005E202B" w:rsidRDefault="00000000" w:rsidP="00A741E7"/>
  <w:p w14:paraId="669E9ED0" w14:textId="77777777" w:rsidR="005E202B" w:rsidRDefault="00000000" w:rsidP="00A741E7"/>
  <w:p w14:paraId="6E3F78E3" w14:textId="77777777" w:rsidR="005E202B" w:rsidRDefault="00000000" w:rsidP="00A741E7"/>
  <w:p w14:paraId="140D88D0" w14:textId="77777777" w:rsidR="005E202B" w:rsidRDefault="00000000" w:rsidP="00A741E7"/>
  <w:p w14:paraId="66466036" w14:textId="77777777" w:rsidR="005E202B" w:rsidRDefault="00000000" w:rsidP="00A741E7"/>
  <w:p w14:paraId="34E5F0DA" w14:textId="77777777" w:rsidR="005E202B" w:rsidRDefault="00000000" w:rsidP="00A741E7"/>
  <w:p w14:paraId="7455B0FC" w14:textId="77777777" w:rsidR="005E202B" w:rsidRDefault="00000000" w:rsidP="00A741E7"/>
  <w:p w14:paraId="1673B2EE" w14:textId="77777777" w:rsidR="005E202B" w:rsidRDefault="00000000" w:rsidP="00A741E7"/>
  <w:p w14:paraId="6FA3FFD8" w14:textId="77777777" w:rsidR="005E202B" w:rsidRDefault="00000000" w:rsidP="00A741E7"/>
  <w:p w14:paraId="019AE1D5" w14:textId="77777777" w:rsidR="005E202B" w:rsidRDefault="00000000" w:rsidP="00A741E7"/>
  <w:p w14:paraId="2DD64C45" w14:textId="77777777" w:rsidR="005E202B" w:rsidRDefault="00000000" w:rsidP="00A741E7"/>
  <w:p w14:paraId="1138CD22" w14:textId="77777777" w:rsidR="005E202B" w:rsidRDefault="00000000" w:rsidP="00A741E7"/>
  <w:p w14:paraId="4B225D11" w14:textId="77777777" w:rsidR="005E202B" w:rsidRDefault="00000000" w:rsidP="00A741E7"/>
  <w:p w14:paraId="005930DB" w14:textId="77777777" w:rsidR="005E202B" w:rsidRDefault="00000000" w:rsidP="00A741E7"/>
  <w:p w14:paraId="78B3EAEA" w14:textId="77777777" w:rsidR="005E202B" w:rsidRDefault="00000000" w:rsidP="00A741E7"/>
  <w:p w14:paraId="29481D67" w14:textId="77777777" w:rsidR="005E202B" w:rsidRDefault="00000000" w:rsidP="00A741E7"/>
  <w:p w14:paraId="4E9CCD29" w14:textId="77777777" w:rsidR="005E202B" w:rsidRDefault="00000000" w:rsidP="00E44B58"/>
  <w:p w14:paraId="70778871" w14:textId="77777777" w:rsidR="005E202B" w:rsidRDefault="00000000" w:rsidP="00710E7D"/>
  <w:p w14:paraId="34BA3C21" w14:textId="77777777" w:rsidR="005E202B" w:rsidRDefault="00000000" w:rsidP="00710E7D"/>
  <w:p w14:paraId="335F5F4D" w14:textId="77777777" w:rsidR="00B42B8C" w:rsidRDefault="00B42B8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E2F5C" w14:textId="5BB321E0" w:rsidR="005E202B" w:rsidRDefault="00000000" w:rsidP="008B5E83">
    <w:pPr>
      <w:pStyle w:val="Koptekst"/>
      <w:tabs>
        <w:tab w:val="left" w:pos="0"/>
      </w:tabs>
      <w:jc w:val="right"/>
    </w:pPr>
  </w:p>
  <w:p w14:paraId="2CEBB85C" w14:textId="6B24E3D4" w:rsidR="005E202B" w:rsidRDefault="00000000" w:rsidP="00A741E7"/>
  <w:p w14:paraId="6A0C7663" w14:textId="659847B6" w:rsidR="005E202B" w:rsidRDefault="000C5831" w:rsidP="003222AE">
    <w:pPr>
      <w:jc w:val="right"/>
    </w:pPr>
    <w:r>
      <w:rPr>
        <w:noProof/>
      </w:rPr>
      <w:drawing>
        <wp:inline distT="0" distB="0" distL="0" distR="0" wp14:anchorId="1E03FDEA" wp14:editId="1A30C9F5">
          <wp:extent cx="1388110" cy="1188085"/>
          <wp:effectExtent l="0" t="0" r="2540" b="0"/>
          <wp:docPr id="822564606" name="Afbeelding 822564606" descr="Afbeelding met Graphics, cirkel, logo, Lettertype&#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564606" name="Afbeelding 1" descr="Afbeelding met Graphics, cirkel, logo, Lettertype&#10;&#10;Automatisch gegenereerde beschrijving"/>
                  <pic:cNvPicPr/>
                </pic:nvPicPr>
                <pic:blipFill>
                  <a:blip r:embed="rId1"/>
                  <a:stretch>
                    <a:fillRect/>
                  </a:stretch>
                </pic:blipFill>
                <pic:spPr>
                  <a:xfrm>
                    <a:off x="0" y="0"/>
                    <a:ext cx="1388110" cy="1188085"/>
                  </a:xfrm>
                  <a:prstGeom prst="rect">
                    <a:avLst/>
                  </a:prstGeom>
                </pic:spPr>
              </pic:pic>
            </a:graphicData>
          </a:graphic>
        </wp:inline>
      </w:drawing>
    </w:r>
  </w:p>
  <w:p w14:paraId="7B26B36A" w14:textId="27CE535C" w:rsidR="005E202B" w:rsidRDefault="00FC7DFB" w:rsidP="00745852">
    <w:pPr>
      <w:pStyle w:val="Kop2zondernummerEmtio"/>
    </w:pPr>
    <w:r>
      <w:t xml:space="preserve">Bijlage </w:t>
    </w:r>
    <w:r w:rsidR="000C5831">
      <w:t>6.4</w:t>
    </w:r>
  </w:p>
  <w:p w14:paraId="16BDE897" w14:textId="77777777" w:rsidR="005E202B" w:rsidRDefault="00000000" w:rsidP="00710E7D"/>
  <w:p w14:paraId="0E909EBB" w14:textId="77777777" w:rsidR="005E202B" w:rsidRDefault="00000000" w:rsidP="00710E7D"/>
  <w:p w14:paraId="2B77DCF2" w14:textId="77777777" w:rsidR="00B42B8C" w:rsidRDefault="00B42B8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F1EB2" w14:textId="77777777" w:rsidR="005E202B" w:rsidRDefault="00000000" w:rsidP="00A741E7">
    <w:pPr>
      <w:pStyle w:val="Koptekst"/>
    </w:pPr>
    <w:r>
      <w:rPr>
        <w:noProof/>
      </w:rPr>
      <w:pict w14:anchorId="23226A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5" type="#_x0000_t136" style="position:absolute;margin-left:0;margin-top:0;width:351.75pt;height:80.25pt;rotation:315;z-index:-251658240;mso-position-horizontal:center;mso-position-horizontal-relative:margin;mso-position-vertical:center;mso-position-vertical-relative:margin" wrapcoords="21416 1009 18975 1211 18975 3230 18422 2221 17547 -202 17271 1009 13448 1211 12113 1615 11790 1009 11099 606 10362 3028 9580 1413 9073 1009 7553 1615 7046 606 6908 1615 6908 5854 5711 2019 4882 0 4698 807 4237 1615 4007 2019 3500 4845 2303 1615 1704 202 1566 807 1197 1211 875 1817 322 4441 138 8882 368 13727 507 14131 1013 16553 1105 16957 2026 17159 2119 17159 3224 13727 3592 14131 4928 18774 5250 17159 5987 15746 7369 17159 7415 12718 7691 13929 9303 17361 9487 17159 9487 12718 9856 14333 11422 17764 11560 17361 12343 16150 13586 17159 16718 17159 16764 13525 17363 10901 18238 10093 20034 16755 20449 16755 20495 15342 20495 6258 20909 3432 21232 4037 21508 3230 21554 1615 21416 1009" fillcolor="silver" stroked="f">
          <v:fill opacity=".5"/>
          <v:textpath style="font-family:&quot;Arial&quot;;font-size:1in"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6A8CEA6"/>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6D966D86"/>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8E3AF3CC"/>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5E5A20A0"/>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29A03FC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2A8064A"/>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A86CC"/>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E83CD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E2380C"/>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013E234A"/>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6FB0A3D"/>
    <w:multiLevelType w:val="multilevel"/>
    <w:tmpl w:val="9E50E438"/>
    <w:styleLink w:val="OpsommingbolletjeEmtio"/>
    <w:lvl w:ilvl="0">
      <w:start w:val="1"/>
      <w:numFmt w:val="bullet"/>
      <w:pStyle w:val="Opsommingbolletje1eniveauEmtio"/>
      <w:lvlText w:val="•"/>
      <w:lvlJc w:val="left"/>
      <w:pPr>
        <w:ind w:left="284" w:hanging="284"/>
      </w:pPr>
      <w:rPr>
        <w:rFonts w:hint="default"/>
      </w:rPr>
    </w:lvl>
    <w:lvl w:ilvl="1">
      <w:start w:val="1"/>
      <w:numFmt w:val="bullet"/>
      <w:pStyle w:val="Opsommingbolletje2eniveauEmtio"/>
      <w:lvlText w:val="•"/>
      <w:lvlJc w:val="left"/>
      <w:pPr>
        <w:ind w:left="568" w:hanging="284"/>
      </w:pPr>
      <w:rPr>
        <w:rFonts w:hint="default"/>
      </w:rPr>
    </w:lvl>
    <w:lvl w:ilvl="2">
      <w:start w:val="1"/>
      <w:numFmt w:val="bullet"/>
      <w:pStyle w:val="Opsommingbollet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1" w15:restartNumberingAfterBreak="0">
    <w:nsid w:val="0BC24928"/>
    <w:multiLevelType w:val="multilevel"/>
    <w:tmpl w:val="B4BACAD8"/>
    <w:styleLink w:val="OpsommingstreepjeEmtio"/>
    <w:lvl w:ilvl="0">
      <w:start w:val="1"/>
      <w:numFmt w:val="bullet"/>
      <w:pStyle w:val="Opsommingstreepje1eniveauEmtio"/>
      <w:lvlText w:val="–"/>
      <w:lvlJc w:val="left"/>
      <w:pPr>
        <w:ind w:left="284" w:hanging="284"/>
      </w:pPr>
      <w:rPr>
        <w:rFonts w:hint="default"/>
      </w:rPr>
    </w:lvl>
    <w:lvl w:ilvl="1">
      <w:start w:val="1"/>
      <w:numFmt w:val="bullet"/>
      <w:pStyle w:val="Opsommingstreepje2eniveauEmtio"/>
      <w:lvlText w:val="–"/>
      <w:lvlJc w:val="left"/>
      <w:pPr>
        <w:ind w:left="568" w:hanging="284"/>
      </w:pPr>
      <w:rPr>
        <w:rFonts w:hint="default"/>
      </w:rPr>
    </w:lvl>
    <w:lvl w:ilvl="2">
      <w:start w:val="1"/>
      <w:numFmt w:val="bullet"/>
      <w:pStyle w:val="Opsommingstreep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2" w15:restartNumberingAfterBreak="0">
    <w:nsid w:val="0EA27EB4"/>
    <w:multiLevelType w:val="multilevel"/>
    <w:tmpl w:val="B80072F2"/>
    <w:numStyleLink w:val="KopnummeringEmtio"/>
  </w:abstractNum>
  <w:abstractNum w:abstractNumId="13" w15:restartNumberingAfterBreak="0">
    <w:nsid w:val="10B933AC"/>
    <w:multiLevelType w:val="multilevel"/>
    <w:tmpl w:val="04130023"/>
    <w:styleLink w:val="Artikelsectie"/>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1E353F4"/>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82879C7"/>
    <w:multiLevelType w:val="multilevel"/>
    <w:tmpl w:val="89367262"/>
    <w:numStyleLink w:val="OpsommingnummerEmtio"/>
  </w:abstractNum>
  <w:abstractNum w:abstractNumId="16" w15:restartNumberingAfterBreak="0">
    <w:nsid w:val="22735CF2"/>
    <w:multiLevelType w:val="multilevel"/>
    <w:tmpl w:val="9E50E438"/>
    <w:numStyleLink w:val="OpsommingbolletjeEmtio"/>
  </w:abstractNum>
  <w:abstractNum w:abstractNumId="17" w15:restartNumberingAfterBreak="0">
    <w:nsid w:val="23245EF3"/>
    <w:multiLevelType w:val="multilevel"/>
    <w:tmpl w:val="8576664C"/>
    <w:numStyleLink w:val="OpsommingtekenEmtio"/>
  </w:abstractNum>
  <w:abstractNum w:abstractNumId="18" w15:restartNumberingAfterBreak="0">
    <w:nsid w:val="29BE1155"/>
    <w:multiLevelType w:val="multilevel"/>
    <w:tmpl w:val="8576664C"/>
    <w:numStyleLink w:val="OpsommingtekenEmtio"/>
  </w:abstractNum>
  <w:abstractNum w:abstractNumId="19" w15:restartNumberingAfterBreak="0">
    <w:nsid w:val="2D665843"/>
    <w:multiLevelType w:val="multilevel"/>
    <w:tmpl w:val="90A8103A"/>
    <w:styleLink w:val="BijlagenummeringEmtio"/>
    <w:lvl w:ilvl="0">
      <w:start w:val="1"/>
      <w:numFmt w:val="decimal"/>
      <w:pStyle w:val="Bijlagekop1Emtio"/>
      <w:suff w:val="space"/>
      <w:lvlText w:val="Bijlage %1"/>
      <w:lvlJc w:val="left"/>
      <w:pPr>
        <w:ind w:left="284" w:hanging="284"/>
      </w:pPr>
      <w:rPr>
        <w:rFonts w:hint="default"/>
      </w:rPr>
    </w:lvl>
    <w:lvl w:ilvl="1">
      <w:start w:val="1"/>
      <w:numFmt w:val="decimal"/>
      <w:pStyle w:val="Bijlagekop2Emtio"/>
      <w:lvlText w:val="%1.%2"/>
      <w:lvlJc w:val="left"/>
      <w:pPr>
        <w:ind w:left="567" w:hanging="567"/>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20" w15:restartNumberingAfterBreak="0">
    <w:nsid w:val="2D7E06B0"/>
    <w:multiLevelType w:val="multilevel"/>
    <w:tmpl w:val="9200769E"/>
    <w:styleLink w:val="OpsommingkleineletterEmtio"/>
    <w:lvl w:ilvl="0">
      <w:start w:val="1"/>
      <w:numFmt w:val="lowerLetter"/>
      <w:pStyle w:val="Opsommingkleineletter1eniveauEmtio"/>
      <w:lvlText w:val="%1"/>
      <w:lvlJc w:val="left"/>
      <w:pPr>
        <w:ind w:left="284" w:hanging="284"/>
      </w:pPr>
      <w:rPr>
        <w:rFonts w:hint="default"/>
      </w:rPr>
    </w:lvl>
    <w:lvl w:ilvl="1">
      <w:start w:val="1"/>
      <w:numFmt w:val="lowerLetter"/>
      <w:pStyle w:val="Opsommingkleineletter2eniveauEmtio"/>
      <w:lvlText w:val="%2"/>
      <w:lvlJc w:val="left"/>
      <w:pPr>
        <w:ind w:left="568" w:hanging="284"/>
      </w:pPr>
      <w:rPr>
        <w:rFonts w:hint="default"/>
      </w:rPr>
    </w:lvl>
    <w:lvl w:ilvl="2">
      <w:start w:val="1"/>
      <w:numFmt w:val="lowerLetter"/>
      <w:pStyle w:val="Opsommingkleineletter3eniveauEmtio"/>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21" w15:restartNumberingAfterBreak="0">
    <w:nsid w:val="398A2A0C"/>
    <w:multiLevelType w:val="multilevel"/>
    <w:tmpl w:val="89367262"/>
    <w:styleLink w:val="OpsommingnummerEmtio"/>
    <w:lvl w:ilvl="0">
      <w:start w:val="1"/>
      <w:numFmt w:val="decimal"/>
      <w:pStyle w:val="Opsommingnummer1eniveauEmtio"/>
      <w:lvlText w:val="%1"/>
      <w:lvlJc w:val="left"/>
      <w:pPr>
        <w:ind w:left="284" w:hanging="284"/>
      </w:pPr>
      <w:rPr>
        <w:rFonts w:hint="default"/>
      </w:rPr>
    </w:lvl>
    <w:lvl w:ilvl="1">
      <w:start w:val="1"/>
      <w:numFmt w:val="decimal"/>
      <w:pStyle w:val="Opsommingnummer2eniveauEmtio"/>
      <w:lvlText w:val="%2"/>
      <w:lvlJc w:val="left"/>
      <w:pPr>
        <w:ind w:left="568" w:hanging="284"/>
      </w:pPr>
      <w:rPr>
        <w:rFonts w:hint="default"/>
      </w:rPr>
    </w:lvl>
    <w:lvl w:ilvl="2">
      <w:start w:val="1"/>
      <w:numFmt w:val="decimal"/>
      <w:pStyle w:val="Opsommingnummer3eniveauEmtio"/>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22" w15:restartNumberingAfterBreak="0">
    <w:nsid w:val="40EF61F8"/>
    <w:multiLevelType w:val="multilevel"/>
    <w:tmpl w:val="B80072F2"/>
    <w:styleLink w:val="KopnummeringEmtio"/>
    <w:lvl w:ilvl="0">
      <w:start w:val="1"/>
      <w:numFmt w:val="decimal"/>
      <w:pStyle w:val="Kop1"/>
      <w:lvlText w:val="%1"/>
      <w:lvlJc w:val="left"/>
      <w:pPr>
        <w:ind w:left="567" w:hanging="567"/>
      </w:pPr>
      <w:rPr>
        <w:rFonts w:hint="default"/>
      </w:rPr>
    </w:lvl>
    <w:lvl w:ilvl="1">
      <w:start w:val="1"/>
      <w:numFmt w:val="decimal"/>
      <w:pStyle w:val="Kop2"/>
      <w:lvlText w:val="%1.%2"/>
      <w:lvlJc w:val="left"/>
      <w:pPr>
        <w:ind w:left="567" w:hanging="567"/>
      </w:pPr>
      <w:rPr>
        <w:rFonts w:hint="default"/>
      </w:rPr>
    </w:lvl>
    <w:lvl w:ilvl="2">
      <w:start w:val="1"/>
      <w:numFmt w:val="decimal"/>
      <w:pStyle w:val="Kop3"/>
      <w:lvlText w:val="%1.%2.%3"/>
      <w:lvlJc w:val="left"/>
      <w:pPr>
        <w:ind w:left="851" w:hanging="851"/>
      </w:pPr>
      <w:rPr>
        <w:rFonts w:hint="default"/>
      </w:rPr>
    </w:lvl>
    <w:lvl w:ilvl="3">
      <w:start w:val="1"/>
      <w:numFmt w:val="decimal"/>
      <w:pStyle w:val="Kop4"/>
      <w:lvlText w:val="%1.%2.%3.%4"/>
      <w:lvlJc w:val="left"/>
      <w:pPr>
        <w:ind w:left="851" w:hanging="851"/>
      </w:pPr>
      <w:rPr>
        <w:rFonts w:hint="default"/>
      </w:rPr>
    </w:lvl>
    <w:lvl w:ilvl="4">
      <w:start w:val="1"/>
      <w:numFmt w:val="decimal"/>
      <w:pStyle w:val="Kop5"/>
      <w:lvlText w:val="%1.%2.%3.%4.%5"/>
      <w:lvlJc w:val="left"/>
      <w:pPr>
        <w:ind w:left="851" w:hanging="851"/>
      </w:pPr>
      <w:rPr>
        <w:rFonts w:hint="default"/>
      </w:rPr>
    </w:lvl>
    <w:lvl w:ilvl="5">
      <w:start w:val="1"/>
      <w:numFmt w:val="decimal"/>
      <w:pStyle w:val="Kop6"/>
      <w:lvlText w:val="%1.%2.%3.%4.%5.%6"/>
      <w:lvlJc w:val="left"/>
      <w:pPr>
        <w:ind w:left="992" w:hanging="992"/>
      </w:pPr>
      <w:rPr>
        <w:rFonts w:hint="default"/>
      </w:rPr>
    </w:lvl>
    <w:lvl w:ilvl="6">
      <w:start w:val="1"/>
      <w:numFmt w:val="decimal"/>
      <w:pStyle w:val="Kop7"/>
      <w:lvlText w:val="%1.%2.%3.%4.%5.%6.%7"/>
      <w:lvlJc w:val="left"/>
      <w:pPr>
        <w:ind w:left="1134" w:hanging="1134"/>
      </w:pPr>
      <w:rPr>
        <w:rFonts w:hint="default"/>
      </w:rPr>
    </w:lvl>
    <w:lvl w:ilvl="7">
      <w:start w:val="1"/>
      <w:numFmt w:val="decimal"/>
      <w:pStyle w:val="Kop8"/>
      <w:lvlText w:val="%1.%2.%3.%4.%5.%6.%7.%8"/>
      <w:lvlJc w:val="left"/>
      <w:pPr>
        <w:ind w:left="1276" w:hanging="1276"/>
      </w:pPr>
      <w:rPr>
        <w:rFonts w:hint="default"/>
      </w:rPr>
    </w:lvl>
    <w:lvl w:ilvl="8">
      <w:start w:val="1"/>
      <w:numFmt w:val="decimal"/>
      <w:pStyle w:val="Kop9"/>
      <w:lvlText w:val="%1.%2.%3.%4.%5.%6.%7.%8.%9"/>
      <w:lvlJc w:val="left"/>
      <w:pPr>
        <w:ind w:left="1418" w:hanging="1418"/>
      </w:pPr>
      <w:rPr>
        <w:rFonts w:hint="default"/>
      </w:rPr>
    </w:lvl>
  </w:abstractNum>
  <w:abstractNum w:abstractNumId="23" w15:restartNumberingAfterBreak="0">
    <w:nsid w:val="42E800D1"/>
    <w:multiLevelType w:val="multilevel"/>
    <w:tmpl w:val="90A8103A"/>
    <w:numStyleLink w:val="BijlagenummeringEmtio"/>
  </w:abstractNum>
  <w:abstractNum w:abstractNumId="24" w15:restartNumberingAfterBreak="0">
    <w:nsid w:val="43A561BB"/>
    <w:multiLevelType w:val="multilevel"/>
    <w:tmpl w:val="8576664C"/>
    <w:numStyleLink w:val="OpsommingtekenEmtio"/>
  </w:abstractNum>
  <w:abstractNum w:abstractNumId="25" w15:restartNumberingAfterBreak="0">
    <w:nsid w:val="46A60AA0"/>
    <w:multiLevelType w:val="multilevel"/>
    <w:tmpl w:val="C9FA2D30"/>
    <w:styleLink w:val="OpsommingopenrondjeEmtio"/>
    <w:lvl w:ilvl="0">
      <w:start w:val="1"/>
      <w:numFmt w:val="bullet"/>
      <w:pStyle w:val="Opsommingopenrondje1eniveauEmtio"/>
      <w:lvlText w:val="○"/>
      <w:lvlJc w:val="left"/>
      <w:pPr>
        <w:ind w:left="284" w:hanging="284"/>
      </w:pPr>
      <w:rPr>
        <w:rFonts w:hint="default"/>
      </w:rPr>
    </w:lvl>
    <w:lvl w:ilvl="1">
      <w:start w:val="1"/>
      <w:numFmt w:val="bullet"/>
      <w:pStyle w:val="Opsommingopenrondje2eniveauEmtio"/>
      <w:lvlText w:val="○"/>
      <w:lvlJc w:val="left"/>
      <w:pPr>
        <w:ind w:left="568" w:hanging="284"/>
      </w:pPr>
      <w:rPr>
        <w:rFonts w:hint="default"/>
      </w:rPr>
    </w:lvl>
    <w:lvl w:ilvl="2">
      <w:start w:val="1"/>
      <w:numFmt w:val="bullet"/>
      <w:pStyle w:val="Opsommingopenrond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26" w15:restartNumberingAfterBreak="0">
    <w:nsid w:val="49E04A53"/>
    <w:multiLevelType w:val="multilevel"/>
    <w:tmpl w:val="7FB6E594"/>
    <w:styleLink w:val="AgendapuntlijstEmtio"/>
    <w:lvl w:ilvl="0">
      <w:start w:val="1"/>
      <w:numFmt w:val="decimal"/>
      <w:pStyle w:val="AgendapuntEmtio"/>
      <w:lvlText w:val="%1."/>
      <w:lvlJc w:val="left"/>
      <w:pPr>
        <w:ind w:left="454" w:hanging="454"/>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680"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7" w15:restartNumberingAfterBreak="0">
    <w:nsid w:val="4C372459"/>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2C63AC9"/>
    <w:multiLevelType w:val="multilevel"/>
    <w:tmpl w:val="8576664C"/>
    <w:numStyleLink w:val="OpsommingtekenEmtio"/>
  </w:abstractNum>
  <w:abstractNum w:abstractNumId="29" w15:restartNumberingAfterBreak="0">
    <w:nsid w:val="58D76737"/>
    <w:multiLevelType w:val="multilevel"/>
    <w:tmpl w:val="8576664C"/>
    <w:numStyleLink w:val="OpsommingtekenEmtio"/>
  </w:abstractNum>
  <w:abstractNum w:abstractNumId="30" w15:restartNumberingAfterBreak="0">
    <w:nsid w:val="5B616121"/>
    <w:multiLevelType w:val="multilevel"/>
    <w:tmpl w:val="B4BACAD8"/>
    <w:numStyleLink w:val="OpsommingstreepjeEmtio"/>
  </w:abstractNum>
  <w:abstractNum w:abstractNumId="31" w15:restartNumberingAfterBreak="0">
    <w:nsid w:val="5DC64260"/>
    <w:multiLevelType w:val="multilevel"/>
    <w:tmpl w:val="C9FA2D30"/>
    <w:numStyleLink w:val="OpsommingopenrondjeEmtio"/>
  </w:abstractNum>
  <w:abstractNum w:abstractNumId="32" w15:restartNumberingAfterBreak="0">
    <w:nsid w:val="5DFE3518"/>
    <w:multiLevelType w:val="multilevel"/>
    <w:tmpl w:val="C9FA2D30"/>
    <w:numStyleLink w:val="OpsommingopenrondjeEmtio"/>
  </w:abstractNum>
  <w:abstractNum w:abstractNumId="33" w15:restartNumberingAfterBreak="0">
    <w:nsid w:val="609F7B87"/>
    <w:multiLevelType w:val="multilevel"/>
    <w:tmpl w:val="B80072F2"/>
    <w:numStyleLink w:val="KopnummeringEmtio"/>
  </w:abstractNum>
  <w:abstractNum w:abstractNumId="34" w15:restartNumberingAfterBreak="0">
    <w:nsid w:val="63F335A0"/>
    <w:multiLevelType w:val="multilevel"/>
    <w:tmpl w:val="8576664C"/>
    <w:styleLink w:val="OpsommingtekenEmtio"/>
    <w:lvl w:ilvl="0">
      <w:start w:val="1"/>
      <w:numFmt w:val="bullet"/>
      <w:pStyle w:val="Opsommingteken1eniveauEmtio"/>
      <w:lvlText w:val="–"/>
      <w:lvlJc w:val="left"/>
      <w:pPr>
        <w:ind w:left="284" w:hanging="284"/>
      </w:pPr>
      <w:rPr>
        <w:rFonts w:hint="default"/>
      </w:rPr>
    </w:lvl>
    <w:lvl w:ilvl="1">
      <w:start w:val="1"/>
      <w:numFmt w:val="bullet"/>
      <w:pStyle w:val="Opsommingteken2eniveauEmtio"/>
      <w:lvlText w:val="•"/>
      <w:lvlJc w:val="left"/>
      <w:pPr>
        <w:ind w:left="568" w:hanging="284"/>
      </w:pPr>
      <w:rPr>
        <w:rFonts w:hint="default"/>
      </w:rPr>
    </w:lvl>
    <w:lvl w:ilvl="2">
      <w:start w:val="1"/>
      <w:numFmt w:val="bullet"/>
      <w:pStyle w:val="Opsommingteken3eniveauEmtio"/>
      <w:lvlText w:val="&gt;"/>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color w:val="000000" w:themeColor="text1"/>
      </w:rPr>
    </w:lvl>
    <w:lvl w:ilvl="6">
      <w:start w:val="1"/>
      <w:numFmt w:val="bullet"/>
      <w:lvlText w:val="-"/>
      <w:lvlJc w:val="left"/>
      <w:pPr>
        <w:ind w:left="1988" w:hanging="284"/>
      </w:pPr>
      <w:rPr>
        <w:rFonts w:hint="default"/>
        <w:color w:val="000000" w:themeColor="text1"/>
      </w:rPr>
    </w:lvl>
    <w:lvl w:ilvl="7">
      <w:start w:val="1"/>
      <w:numFmt w:val="bullet"/>
      <w:lvlText w:val="-"/>
      <w:lvlJc w:val="left"/>
      <w:pPr>
        <w:ind w:left="2272" w:hanging="284"/>
      </w:pPr>
      <w:rPr>
        <w:rFonts w:hint="default"/>
        <w:color w:val="000000" w:themeColor="text1"/>
      </w:rPr>
    </w:lvl>
    <w:lvl w:ilvl="8">
      <w:start w:val="1"/>
      <w:numFmt w:val="bullet"/>
      <w:lvlText w:val="-"/>
      <w:lvlJc w:val="left"/>
      <w:pPr>
        <w:ind w:left="2556" w:hanging="284"/>
      </w:pPr>
      <w:rPr>
        <w:rFonts w:hint="default"/>
        <w:color w:val="000000" w:themeColor="text1"/>
      </w:rPr>
    </w:lvl>
  </w:abstractNum>
  <w:abstractNum w:abstractNumId="35" w15:restartNumberingAfterBreak="0">
    <w:nsid w:val="6B382304"/>
    <w:multiLevelType w:val="multilevel"/>
    <w:tmpl w:val="8576664C"/>
    <w:numStyleLink w:val="OpsommingtekenEmtio"/>
  </w:abstractNum>
  <w:abstractNum w:abstractNumId="36" w15:restartNumberingAfterBreak="0">
    <w:nsid w:val="6C6644DD"/>
    <w:multiLevelType w:val="multilevel"/>
    <w:tmpl w:val="9E50E438"/>
    <w:numStyleLink w:val="OpsommingbolletjeEmtio"/>
  </w:abstractNum>
  <w:abstractNum w:abstractNumId="37" w15:restartNumberingAfterBreak="0">
    <w:nsid w:val="6CAB1E63"/>
    <w:multiLevelType w:val="multilevel"/>
    <w:tmpl w:val="7FB6E594"/>
    <w:numStyleLink w:val="AgendapuntlijstEmtio"/>
  </w:abstractNum>
  <w:abstractNum w:abstractNumId="38" w15:restartNumberingAfterBreak="0">
    <w:nsid w:val="6E7370EC"/>
    <w:multiLevelType w:val="multilevel"/>
    <w:tmpl w:val="9200769E"/>
    <w:numStyleLink w:val="OpsommingkleineletterEmtio"/>
  </w:abstractNum>
  <w:abstractNum w:abstractNumId="39" w15:restartNumberingAfterBreak="0">
    <w:nsid w:val="7038598F"/>
    <w:multiLevelType w:val="multilevel"/>
    <w:tmpl w:val="90A8103A"/>
    <w:numStyleLink w:val="BijlagenummeringEmtio"/>
  </w:abstractNum>
  <w:abstractNum w:abstractNumId="40" w15:restartNumberingAfterBreak="0">
    <w:nsid w:val="70EC4E8C"/>
    <w:multiLevelType w:val="multilevel"/>
    <w:tmpl w:val="C9FA2D30"/>
    <w:numStyleLink w:val="OpsommingopenrondjeEmtio"/>
  </w:abstractNum>
  <w:abstractNum w:abstractNumId="41" w15:restartNumberingAfterBreak="0">
    <w:nsid w:val="717435D9"/>
    <w:multiLevelType w:val="multilevel"/>
    <w:tmpl w:val="B80072F2"/>
    <w:numStyleLink w:val="KopnummeringEmtio"/>
  </w:abstractNum>
  <w:abstractNum w:abstractNumId="42" w15:restartNumberingAfterBreak="0">
    <w:nsid w:val="76AE427F"/>
    <w:multiLevelType w:val="multilevel"/>
    <w:tmpl w:val="8576664C"/>
    <w:numStyleLink w:val="OpsommingtekenEmtio"/>
  </w:abstractNum>
  <w:abstractNum w:abstractNumId="43" w15:restartNumberingAfterBreak="0">
    <w:nsid w:val="792E34E6"/>
    <w:multiLevelType w:val="multilevel"/>
    <w:tmpl w:val="C9FA2D30"/>
    <w:numStyleLink w:val="OpsommingopenrondjeEmtio"/>
  </w:abstractNum>
  <w:abstractNum w:abstractNumId="44" w15:restartNumberingAfterBreak="0">
    <w:nsid w:val="79AE6CDF"/>
    <w:multiLevelType w:val="multilevel"/>
    <w:tmpl w:val="B4BACAD8"/>
    <w:numStyleLink w:val="OpsommingstreepjeEmtio"/>
  </w:abstractNum>
  <w:abstractNum w:abstractNumId="45" w15:restartNumberingAfterBreak="0">
    <w:nsid w:val="79F90C3F"/>
    <w:multiLevelType w:val="multilevel"/>
    <w:tmpl w:val="16F4EACA"/>
    <w:lvl w:ilvl="0">
      <w:start w:val="1"/>
      <w:numFmt w:val="decimal"/>
      <w:lvlText w:val="%1"/>
      <w:lvlJc w:val="left"/>
      <w:pPr>
        <w:ind w:left="284" w:hanging="284"/>
      </w:pPr>
      <w:rPr>
        <w:rFonts w:hint="default"/>
      </w:rPr>
    </w:lvl>
    <w:lvl w:ilvl="1">
      <w:start w:val="1"/>
      <w:numFmt w:val="decimal"/>
      <w:lvlText w:val="%2"/>
      <w:lvlJc w:val="left"/>
      <w:pPr>
        <w:ind w:left="568" w:hanging="284"/>
      </w:pPr>
      <w:rPr>
        <w:rFonts w:hint="default"/>
      </w:rPr>
    </w:lvl>
    <w:lvl w:ilvl="2">
      <w:start w:val="1"/>
      <w:numFmt w:val="decimal"/>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num w:numId="1" w16cid:durableId="1585996119">
    <w:abstractNumId w:val="10"/>
  </w:num>
  <w:num w:numId="2" w16cid:durableId="1278635713">
    <w:abstractNumId w:val="21"/>
  </w:num>
  <w:num w:numId="3" w16cid:durableId="1869878295">
    <w:abstractNumId w:val="25"/>
  </w:num>
  <w:num w:numId="4" w16cid:durableId="1433820775">
    <w:abstractNumId w:val="11"/>
  </w:num>
  <w:num w:numId="5" w16cid:durableId="580913010">
    <w:abstractNumId w:val="27"/>
  </w:num>
  <w:num w:numId="6" w16cid:durableId="458767911">
    <w:abstractNumId w:val="14"/>
  </w:num>
  <w:num w:numId="7" w16cid:durableId="1962031839">
    <w:abstractNumId w:val="13"/>
  </w:num>
  <w:num w:numId="8" w16cid:durableId="58403404">
    <w:abstractNumId w:val="20"/>
  </w:num>
  <w:num w:numId="9" w16cid:durableId="1254510291">
    <w:abstractNumId w:val="22"/>
  </w:num>
  <w:num w:numId="10" w16cid:durableId="757411097">
    <w:abstractNumId w:val="34"/>
  </w:num>
  <w:num w:numId="11" w16cid:durableId="177053817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1432621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87338562">
    <w:abstractNumId w:val="19"/>
  </w:num>
  <w:num w:numId="14" w16cid:durableId="1054815755">
    <w:abstractNumId w:val="9"/>
  </w:num>
  <w:num w:numId="15" w16cid:durableId="709451790">
    <w:abstractNumId w:val="7"/>
  </w:num>
  <w:num w:numId="16" w16cid:durableId="1099326884">
    <w:abstractNumId w:val="6"/>
  </w:num>
  <w:num w:numId="17" w16cid:durableId="1788813328">
    <w:abstractNumId w:val="5"/>
  </w:num>
  <w:num w:numId="18" w16cid:durableId="870652771">
    <w:abstractNumId w:val="4"/>
  </w:num>
  <w:num w:numId="19" w16cid:durableId="1401906199">
    <w:abstractNumId w:val="8"/>
  </w:num>
  <w:num w:numId="20" w16cid:durableId="2127850541">
    <w:abstractNumId w:val="3"/>
  </w:num>
  <w:num w:numId="21" w16cid:durableId="79912065">
    <w:abstractNumId w:val="2"/>
  </w:num>
  <w:num w:numId="22" w16cid:durableId="1036544792">
    <w:abstractNumId w:val="1"/>
  </w:num>
  <w:num w:numId="23" w16cid:durableId="224145057">
    <w:abstractNumId w:val="0"/>
  </w:num>
  <w:num w:numId="24" w16cid:durableId="1814179560">
    <w:abstractNumId w:val="38"/>
  </w:num>
  <w:num w:numId="25" w16cid:durableId="1951551932">
    <w:abstractNumId w:val="15"/>
  </w:num>
  <w:num w:numId="26" w16cid:durableId="201553760">
    <w:abstractNumId w:val="30"/>
  </w:num>
  <w:num w:numId="27" w16cid:durableId="124814766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6803875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79000510">
    <w:abstractNumId w:val="23"/>
  </w:num>
  <w:num w:numId="30" w16cid:durableId="571812488">
    <w:abstractNumId w:val="26"/>
  </w:num>
  <w:num w:numId="31" w16cid:durableId="474376599">
    <w:abstractNumId w:val="37"/>
  </w:num>
  <w:num w:numId="32" w16cid:durableId="1473601010">
    <w:abstractNumId w:val="41"/>
  </w:num>
  <w:num w:numId="33" w16cid:durableId="566764947">
    <w:abstractNumId w:val="16"/>
  </w:num>
  <w:num w:numId="34" w16cid:durableId="231427086">
    <w:abstractNumId w:val="35"/>
  </w:num>
  <w:num w:numId="35" w16cid:durableId="1300265889">
    <w:abstractNumId w:val="43"/>
  </w:num>
  <w:num w:numId="36" w16cid:durableId="1395933621">
    <w:abstractNumId w:val="36"/>
  </w:num>
  <w:num w:numId="37" w16cid:durableId="199979742">
    <w:abstractNumId w:val="28"/>
  </w:num>
  <w:num w:numId="38" w16cid:durableId="135072998">
    <w:abstractNumId w:val="31"/>
  </w:num>
  <w:num w:numId="39" w16cid:durableId="1118181560">
    <w:abstractNumId w:val="32"/>
  </w:num>
  <w:num w:numId="40" w16cid:durableId="536043425">
    <w:abstractNumId w:val="18"/>
  </w:num>
  <w:num w:numId="41" w16cid:durableId="294263553">
    <w:abstractNumId w:val="40"/>
  </w:num>
  <w:num w:numId="42" w16cid:durableId="1185096114">
    <w:abstractNumId w:val="44"/>
  </w:num>
  <w:num w:numId="43" w16cid:durableId="447747433">
    <w:abstractNumId w:val="17"/>
  </w:num>
  <w:num w:numId="44" w16cid:durableId="1940944346">
    <w:abstractNumId w:val="29"/>
  </w:num>
  <w:num w:numId="45" w16cid:durableId="1786384744">
    <w:abstractNumId w:val="24"/>
  </w:num>
  <w:num w:numId="46" w16cid:durableId="1058242432">
    <w:abstractNumId w:val="33"/>
  </w:num>
  <w:num w:numId="47" w16cid:durableId="722218105">
    <w:abstractNumId w:val="12"/>
  </w:num>
  <w:num w:numId="48" w16cid:durableId="1745908467">
    <w:abstractNumId w:val="39"/>
  </w:num>
  <w:num w:numId="49" w16cid:durableId="156583084">
    <w:abstractNumId w:val="4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activeWritingStyle w:appName="MSWord" w:lang="nl-NL" w:vendorID="1" w:dllVersion="512" w:checkStyle="1"/>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09"/>
  <w:hyphenationZone w:val="425"/>
  <w:doNotHyphenateCaps/>
  <w:characterSpacingControl w:val="doNotCompress"/>
  <w:hdrShapeDefaults>
    <o:shapedefaults v:ext="edit" spidmax="2050">
      <o:colormru v:ext="edit" colors="#ddd"/>
    </o:shapedefaults>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63C5"/>
    <w:rsid w:val="00004562"/>
    <w:rsid w:val="00006237"/>
    <w:rsid w:val="0000663D"/>
    <w:rsid w:val="00010D95"/>
    <w:rsid w:val="00011BFA"/>
    <w:rsid w:val="00011C43"/>
    <w:rsid w:val="00012581"/>
    <w:rsid w:val="00017592"/>
    <w:rsid w:val="000242E1"/>
    <w:rsid w:val="0002562D"/>
    <w:rsid w:val="00030CEB"/>
    <w:rsid w:val="000331E1"/>
    <w:rsid w:val="0003377A"/>
    <w:rsid w:val="000340F2"/>
    <w:rsid w:val="00034C02"/>
    <w:rsid w:val="00035232"/>
    <w:rsid w:val="000418EF"/>
    <w:rsid w:val="00042D96"/>
    <w:rsid w:val="0004513F"/>
    <w:rsid w:val="00047FF3"/>
    <w:rsid w:val="00050D4B"/>
    <w:rsid w:val="0005205D"/>
    <w:rsid w:val="00052426"/>
    <w:rsid w:val="00052FF4"/>
    <w:rsid w:val="00053E43"/>
    <w:rsid w:val="0005430B"/>
    <w:rsid w:val="00057211"/>
    <w:rsid w:val="0005732F"/>
    <w:rsid w:val="00066DF0"/>
    <w:rsid w:val="00074DAC"/>
    <w:rsid w:val="0007714E"/>
    <w:rsid w:val="0009698A"/>
    <w:rsid w:val="000A1B78"/>
    <w:rsid w:val="000A602A"/>
    <w:rsid w:val="000B2FB8"/>
    <w:rsid w:val="000B3099"/>
    <w:rsid w:val="000C0969"/>
    <w:rsid w:val="000C1A1A"/>
    <w:rsid w:val="000C477D"/>
    <w:rsid w:val="000C5831"/>
    <w:rsid w:val="000C59F4"/>
    <w:rsid w:val="000D30A4"/>
    <w:rsid w:val="000D5FF8"/>
    <w:rsid w:val="000D63C5"/>
    <w:rsid w:val="000D6AB7"/>
    <w:rsid w:val="000E1539"/>
    <w:rsid w:val="000E2AC2"/>
    <w:rsid w:val="000E46BA"/>
    <w:rsid w:val="000E55A1"/>
    <w:rsid w:val="000E6E43"/>
    <w:rsid w:val="000F213A"/>
    <w:rsid w:val="000F2D93"/>
    <w:rsid w:val="000F650E"/>
    <w:rsid w:val="00100B98"/>
    <w:rsid w:val="00103070"/>
    <w:rsid w:val="00106601"/>
    <w:rsid w:val="00110A9F"/>
    <w:rsid w:val="00116F7B"/>
    <w:rsid w:val="001170AE"/>
    <w:rsid w:val="0011784F"/>
    <w:rsid w:val="00122DED"/>
    <w:rsid w:val="00123457"/>
    <w:rsid w:val="00124416"/>
    <w:rsid w:val="001257C4"/>
    <w:rsid w:val="00132265"/>
    <w:rsid w:val="00134E43"/>
    <w:rsid w:val="001351DA"/>
    <w:rsid w:val="001351DC"/>
    <w:rsid w:val="00135A2A"/>
    <w:rsid w:val="00135E7B"/>
    <w:rsid w:val="001360B3"/>
    <w:rsid w:val="00137CBB"/>
    <w:rsid w:val="0014100F"/>
    <w:rsid w:val="00143D70"/>
    <w:rsid w:val="00145B8E"/>
    <w:rsid w:val="0014640F"/>
    <w:rsid w:val="00151E83"/>
    <w:rsid w:val="00152E4D"/>
    <w:rsid w:val="00154B86"/>
    <w:rsid w:val="001579D8"/>
    <w:rsid w:val="001634F8"/>
    <w:rsid w:val="001639F5"/>
    <w:rsid w:val="00164909"/>
    <w:rsid w:val="001651E1"/>
    <w:rsid w:val="001676CE"/>
    <w:rsid w:val="00172EA2"/>
    <w:rsid w:val="0018093D"/>
    <w:rsid w:val="00186C16"/>
    <w:rsid w:val="00187A59"/>
    <w:rsid w:val="00190A71"/>
    <w:rsid w:val="00193202"/>
    <w:rsid w:val="00194838"/>
    <w:rsid w:val="00196148"/>
    <w:rsid w:val="001966B3"/>
    <w:rsid w:val="001B1334"/>
    <w:rsid w:val="001B1B37"/>
    <w:rsid w:val="001B4C7E"/>
    <w:rsid w:val="001B637B"/>
    <w:rsid w:val="001C0AF2"/>
    <w:rsid w:val="001C11BE"/>
    <w:rsid w:val="001C2E73"/>
    <w:rsid w:val="001C4B20"/>
    <w:rsid w:val="001C6232"/>
    <w:rsid w:val="001C63E7"/>
    <w:rsid w:val="001D003F"/>
    <w:rsid w:val="001D2384"/>
    <w:rsid w:val="001D2A06"/>
    <w:rsid w:val="001D46C9"/>
    <w:rsid w:val="001E2293"/>
    <w:rsid w:val="001E34AC"/>
    <w:rsid w:val="001E3B55"/>
    <w:rsid w:val="001E5F7F"/>
    <w:rsid w:val="001E6720"/>
    <w:rsid w:val="001F03CF"/>
    <w:rsid w:val="001F08C0"/>
    <w:rsid w:val="001F406F"/>
    <w:rsid w:val="001F5035"/>
    <w:rsid w:val="001F5B4F"/>
    <w:rsid w:val="001F5C28"/>
    <w:rsid w:val="001F6547"/>
    <w:rsid w:val="001F66B9"/>
    <w:rsid w:val="0020337B"/>
    <w:rsid w:val="002041B3"/>
    <w:rsid w:val="0020548B"/>
    <w:rsid w:val="0020607F"/>
    <w:rsid w:val="00206E2A"/>
    <w:rsid w:val="00206FF8"/>
    <w:rsid w:val="0020728A"/>
    <w:rsid w:val="002074B2"/>
    <w:rsid w:val="00211760"/>
    <w:rsid w:val="00211CDD"/>
    <w:rsid w:val="00212499"/>
    <w:rsid w:val="00216489"/>
    <w:rsid w:val="00220A9C"/>
    <w:rsid w:val="00223111"/>
    <w:rsid w:val="00225889"/>
    <w:rsid w:val="00230B64"/>
    <w:rsid w:val="002324A1"/>
    <w:rsid w:val="00236895"/>
    <w:rsid w:val="00236DE9"/>
    <w:rsid w:val="00242226"/>
    <w:rsid w:val="00250D4C"/>
    <w:rsid w:val="002518D2"/>
    <w:rsid w:val="00252B9A"/>
    <w:rsid w:val="00254088"/>
    <w:rsid w:val="00255307"/>
    <w:rsid w:val="00256039"/>
    <w:rsid w:val="002560D2"/>
    <w:rsid w:val="00257AA9"/>
    <w:rsid w:val="00261F11"/>
    <w:rsid w:val="00262D4E"/>
    <w:rsid w:val="002646C8"/>
    <w:rsid w:val="00267DF0"/>
    <w:rsid w:val="00280D1D"/>
    <w:rsid w:val="00282B5D"/>
    <w:rsid w:val="00283592"/>
    <w:rsid w:val="0028390B"/>
    <w:rsid w:val="00286914"/>
    <w:rsid w:val="002916E6"/>
    <w:rsid w:val="0029378D"/>
    <w:rsid w:val="00294CD2"/>
    <w:rsid w:val="00294F22"/>
    <w:rsid w:val="00296C79"/>
    <w:rsid w:val="002A1B16"/>
    <w:rsid w:val="002A2E44"/>
    <w:rsid w:val="002A3D57"/>
    <w:rsid w:val="002A7F63"/>
    <w:rsid w:val="002B08A4"/>
    <w:rsid w:val="002B1E96"/>
    <w:rsid w:val="002B2998"/>
    <w:rsid w:val="002B64EE"/>
    <w:rsid w:val="002B776C"/>
    <w:rsid w:val="002C141A"/>
    <w:rsid w:val="002C3031"/>
    <w:rsid w:val="002C34F1"/>
    <w:rsid w:val="002C46FB"/>
    <w:rsid w:val="002C542A"/>
    <w:rsid w:val="002D01F2"/>
    <w:rsid w:val="002D0E88"/>
    <w:rsid w:val="002D2E81"/>
    <w:rsid w:val="002D52B2"/>
    <w:rsid w:val="002D5AB6"/>
    <w:rsid w:val="002E2611"/>
    <w:rsid w:val="002E274E"/>
    <w:rsid w:val="002E68CD"/>
    <w:rsid w:val="002F0CF8"/>
    <w:rsid w:val="002F0DD5"/>
    <w:rsid w:val="002F1D47"/>
    <w:rsid w:val="002F678C"/>
    <w:rsid w:val="002F6852"/>
    <w:rsid w:val="002F7B77"/>
    <w:rsid w:val="00301553"/>
    <w:rsid w:val="00305208"/>
    <w:rsid w:val="003063C0"/>
    <w:rsid w:val="003107E6"/>
    <w:rsid w:val="00310D8E"/>
    <w:rsid w:val="00312D26"/>
    <w:rsid w:val="003165CC"/>
    <w:rsid w:val="00317DEA"/>
    <w:rsid w:val="003222AE"/>
    <w:rsid w:val="00322A9F"/>
    <w:rsid w:val="00323121"/>
    <w:rsid w:val="00326F89"/>
    <w:rsid w:val="00330938"/>
    <w:rsid w:val="00331B6D"/>
    <w:rsid w:val="0033216A"/>
    <w:rsid w:val="00334D4B"/>
    <w:rsid w:val="00335B5E"/>
    <w:rsid w:val="00337B69"/>
    <w:rsid w:val="00337DDE"/>
    <w:rsid w:val="00341209"/>
    <w:rsid w:val="00345315"/>
    <w:rsid w:val="00346631"/>
    <w:rsid w:val="00347094"/>
    <w:rsid w:val="00347B20"/>
    <w:rsid w:val="003519FA"/>
    <w:rsid w:val="0036336D"/>
    <w:rsid w:val="00364B2C"/>
    <w:rsid w:val="00364E1D"/>
    <w:rsid w:val="00365254"/>
    <w:rsid w:val="00365327"/>
    <w:rsid w:val="0036665B"/>
    <w:rsid w:val="00374C23"/>
    <w:rsid w:val="00374D9A"/>
    <w:rsid w:val="00377612"/>
    <w:rsid w:val="00382603"/>
    <w:rsid w:val="00383954"/>
    <w:rsid w:val="00386F07"/>
    <w:rsid w:val="0039126D"/>
    <w:rsid w:val="003964D4"/>
    <w:rsid w:val="0039656A"/>
    <w:rsid w:val="003A5ED3"/>
    <w:rsid w:val="003A6677"/>
    <w:rsid w:val="003B14A0"/>
    <w:rsid w:val="003B595E"/>
    <w:rsid w:val="003B62A2"/>
    <w:rsid w:val="003B705C"/>
    <w:rsid w:val="003B76AA"/>
    <w:rsid w:val="003C3E8D"/>
    <w:rsid w:val="003C407D"/>
    <w:rsid w:val="003D04B7"/>
    <w:rsid w:val="003D09E4"/>
    <w:rsid w:val="003D176F"/>
    <w:rsid w:val="003D23C3"/>
    <w:rsid w:val="003D3AEC"/>
    <w:rsid w:val="003D414A"/>
    <w:rsid w:val="003D49E5"/>
    <w:rsid w:val="003E30F2"/>
    <w:rsid w:val="003E3B7D"/>
    <w:rsid w:val="003E6BC7"/>
    <w:rsid w:val="003E766F"/>
    <w:rsid w:val="003F2747"/>
    <w:rsid w:val="003F3547"/>
    <w:rsid w:val="003F41DB"/>
    <w:rsid w:val="003F5F37"/>
    <w:rsid w:val="003F7236"/>
    <w:rsid w:val="003F768C"/>
    <w:rsid w:val="004001AF"/>
    <w:rsid w:val="00400A80"/>
    <w:rsid w:val="00406B20"/>
    <w:rsid w:val="00410F28"/>
    <w:rsid w:val="0041175D"/>
    <w:rsid w:val="0041674F"/>
    <w:rsid w:val="0042064D"/>
    <w:rsid w:val="0042594D"/>
    <w:rsid w:val="00437304"/>
    <w:rsid w:val="00441382"/>
    <w:rsid w:val="00451FDB"/>
    <w:rsid w:val="00455136"/>
    <w:rsid w:val="004555F2"/>
    <w:rsid w:val="004564A6"/>
    <w:rsid w:val="00460433"/>
    <w:rsid w:val="004656F6"/>
    <w:rsid w:val="004659D3"/>
    <w:rsid w:val="00466D71"/>
    <w:rsid w:val="00466F0B"/>
    <w:rsid w:val="00470E29"/>
    <w:rsid w:val="00471C0F"/>
    <w:rsid w:val="00472E5E"/>
    <w:rsid w:val="004733C3"/>
    <w:rsid w:val="0047392D"/>
    <w:rsid w:val="0047518D"/>
    <w:rsid w:val="004804E1"/>
    <w:rsid w:val="004837AE"/>
    <w:rsid w:val="0048399C"/>
    <w:rsid w:val="004841A8"/>
    <w:rsid w:val="00484C8E"/>
    <w:rsid w:val="00486319"/>
    <w:rsid w:val="00487543"/>
    <w:rsid w:val="004875E2"/>
    <w:rsid w:val="00490BBD"/>
    <w:rsid w:val="00491774"/>
    <w:rsid w:val="00495327"/>
    <w:rsid w:val="004B2C90"/>
    <w:rsid w:val="004B3894"/>
    <w:rsid w:val="004B5148"/>
    <w:rsid w:val="004B7123"/>
    <w:rsid w:val="004B7D5E"/>
    <w:rsid w:val="004C51F8"/>
    <w:rsid w:val="004C5AF8"/>
    <w:rsid w:val="004D1466"/>
    <w:rsid w:val="004D2412"/>
    <w:rsid w:val="004E343F"/>
    <w:rsid w:val="004E466B"/>
    <w:rsid w:val="004E4ACE"/>
    <w:rsid w:val="004E4E3D"/>
    <w:rsid w:val="004E583C"/>
    <w:rsid w:val="004F4A4D"/>
    <w:rsid w:val="004F6A99"/>
    <w:rsid w:val="005017F3"/>
    <w:rsid w:val="00501A64"/>
    <w:rsid w:val="00502566"/>
    <w:rsid w:val="00503BFD"/>
    <w:rsid w:val="005043E5"/>
    <w:rsid w:val="005056D9"/>
    <w:rsid w:val="00513D36"/>
    <w:rsid w:val="005157D8"/>
    <w:rsid w:val="00515E2F"/>
    <w:rsid w:val="00521726"/>
    <w:rsid w:val="00522CF7"/>
    <w:rsid w:val="0052324B"/>
    <w:rsid w:val="005245B9"/>
    <w:rsid w:val="005264FE"/>
    <w:rsid w:val="00526530"/>
    <w:rsid w:val="005334A8"/>
    <w:rsid w:val="0053645C"/>
    <w:rsid w:val="00537EED"/>
    <w:rsid w:val="00541D40"/>
    <w:rsid w:val="00545244"/>
    <w:rsid w:val="00547E80"/>
    <w:rsid w:val="00550512"/>
    <w:rsid w:val="00553801"/>
    <w:rsid w:val="0055566D"/>
    <w:rsid w:val="005609E9"/>
    <w:rsid w:val="005615BE"/>
    <w:rsid w:val="00562E3D"/>
    <w:rsid w:val="00575FFC"/>
    <w:rsid w:val="005818B8"/>
    <w:rsid w:val="0059027A"/>
    <w:rsid w:val="00594416"/>
    <w:rsid w:val="005A1BD7"/>
    <w:rsid w:val="005A226E"/>
    <w:rsid w:val="005A2BEC"/>
    <w:rsid w:val="005B4FAF"/>
    <w:rsid w:val="005B640E"/>
    <w:rsid w:val="005C31A9"/>
    <w:rsid w:val="005C476F"/>
    <w:rsid w:val="005C5603"/>
    <w:rsid w:val="005C6668"/>
    <w:rsid w:val="005D4151"/>
    <w:rsid w:val="005D5161"/>
    <w:rsid w:val="005D5D89"/>
    <w:rsid w:val="005D5E21"/>
    <w:rsid w:val="005E3E58"/>
    <w:rsid w:val="005F6680"/>
    <w:rsid w:val="005F685A"/>
    <w:rsid w:val="006040DB"/>
    <w:rsid w:val="00605B95"/>
    <w:rsid w:val="0060694D"/>
    <w:rsid w:val="00606D41"/>
    <w:rsid w:val="00610251"/>
    <w:rsid w:val="00610FF8"/>
    <w:rsid w:val="00612C22"/>
    <w:rsid w:val="0062437F"/>
    <w:rsid w:val="00624485"/>
    <w:rsid w:val="00624A62"/>
    <w:rsid w:val="006337B8"/>
    <w:rsid w:val="00634021"/>
    <w:rsid w:val="00635E95"/>
    <w:rsid w:val="00640DB7"/>
    <w:rsid w:val="00641E45"/>
    <w:rsid w:val="006422A4"/>
    <w:rsid w:val="006433BD"/>
    <w:rsid w:val="00647A67"/>
    <w:rsid w:val="00653D01"/>
    <w:rsid w:val="006579E8"/>
    <w:rsid w:val="00657DAA"/>
    <w:rsid w:val="00662220"/>
    <w:rsid w:val="00664EE1"/>
    <w:rsid w:val="006662ED"/>
    <w:rsid w:val="006763A3"/>
    <w:rsid w:val="00676512"/>
    <w:rsid w:val="006767B2"/>
    <w:rsid w:val="00680F46"/>
    <w:rsid w:val="00685EED"/>
    <w:rsid w:val="0069290C"/>
    <w:rsid w:val="00692CB1"/>
    <w:rsid w:val="00693C8F"/>
    <w:rsid w:val="006953A2"/>
    <w:rsid w:val="00695833"/>
    <w:rsid w:val="00696380"/>
    <w:rsid w:val="006A0B93"/>
    <w:rsid w:val="006A171D"/>
    <w:rsid w:val="006A20F2"/>
    <w:rsid w:val="006A34A5"/>
    <w:rsid w:val="006B6044"/>
    <w:rsid w:val="006B694F"/>
    <w:rsid w:val="006B7D2C"/>
    <w:rsid w:val="006C1270"/>
    <w:rsid w:val="006C3686"/>
    <w:rsid w:val="006C6833"/>
    <w:rsid w:val="006C6A9D"/>
    <w:rsid w:val="006D1154"/>
    <w:rsid w:val="006D21E9"/>
    <w:rsid w:val="006D2B1F"/>
    <w:rsid w:val="006D2ECD"/>
    <w:rsid w:val="006D39CE"/>
    <w:rsid w:val="006E3E76"/>
    <w:rsid w:val="006F330E"/>
    <w:rsid w:val="00703BD3"/>
    <w:rsid w:val="00705849"/>
    <w:rsid w:val="00706308"/>
    <w:rsid w:val="007109DE"/>
    <w:rsid w:val="00712665"/>
    <w:rsid w:val="007127BD"/>
    <w:rsid w:val="0071386B"/>
    <w:rsid w:val="007165EB"/>
    <w:rsid w:val="0072103E"/>
    <w:rsid w:val="00723213"/>
    <w:rsid w:val="0072479C"/>
    <w:rsid w:val="0073056A"/>
    <w:rsid w:val="007358BA"/>
    <w:rsid w:val="007361EE"/>
    <w:rsid w:val="00737842"/>
    <w:rsid w:val="00743326"/>
    <w:rsid w:val="00745852"/>
    <w:rsid w:val="00750733"/>
    <w:rsid w:val="00750780"/>
    <w:rsid w:val="007525D1"/>
    <w:rsid w:val="00752725"/>
    <w:rsid w:val="00753488"/>
    <w:rsid w:val="00754527"/>
    <w:rsid w:val="00756C31"/>
    <w:rsid w:val="00760A65"/>
    <w:rsid w:val="00763B35"/>
    <w:rsid w:val="00763C2D"/>
    <w:rsid w:val="00764AF2"/>
    <w:rsid w:val="00766E99"/>
    <w:rsid w:val="00767014"/>
    <w:rsid w:val="007676FB"/>
    <w:rsid w:val="00770652"/>
    <w:rsid w:val="00775717"/>
    <w:rsid w:val="00776618"/>
    <w:rsid w:val="00781194"/>
    <w:rsid w:val="0078578E"/>
    <w:rsid w:val="007865DD"/>
    <w:rsid w:val="00787B55"/>
    <w:rsid w:val="0079179F"/>
    <w:rsid w:val="00793E98"/>
    <w:rsid w:val="00794A75"/>
    <w:rsid w:val="00796A8D"/>
    <w:rsid w:val="00797215"/>
    <w:rsid w:val="007A29EF"/>
    <w:rsid w:val="007B0C68"/>
    <w:rsid w:val="007B3114"/>
    <w:rsid w:val="007B5373"/>
    <w:rsid w:val="007B6D35"/>
    <w:rsid w:val="007B7CA7"/>
    <w:rsid w:val="007C0010"/>
    <w:rsid w:val="007C037C"/>
    <w:rsid w:val="007D1EC6"/>
    <w:rsid w:val="007D4A7D"/>
    <w:rsid w:val="007D4DCE"/>
    <w:rsid w:val="007E3D95"/>
    <w:rsid w:val="007E7724"/>
    <w:rsid w:val="007F0A2A"/>
    <w:rsid w:val="007F1417"/>
    <w:rsid w:val="007F48F0"/>
    <w:rsid w:val="007F653F"/>
    <w:rsid w:val="00800467"/>
    <w:rsid w:val="00804101"/>
    <w:rsid w:val="00805080"/>
    <w:rsid w:val="008060DB"/>
    <w:rsid w:val="008064EE"/>
    <w:rsid w:val="00810585"/>
    <w:rsid w:val="00814165"/>
    <w:rsid w:val="0082029E"/>
    <w:rsid w:val="00820BC0"/>
    <w:rsid w:val="00820C20"/>
    <w:rsid w:val="008210B8"/>
    <w:rsid w:val="008222EE"/>
    <w:rsid w:val="00823AC1"/>
    <w:rsid w:val="00826EA4"/>
    <w:rsid w:val="00832239"/>
    <w:rsid w:val="00835590"/>
    <w:rsid w:val="008360F3"/>
    <w:rsid w:val="00836F6B"/>
    <w:rsid w:val="00841A12"/>
    <w:rsid w:val="00843B35"/>
    <w:rsid w:val="00847F35"/>
    <w:rsid w:val="00850C92"/>
    <w:rsid w:val="00851E65"/>
    <w:rsid w:val="00854B34"/>
    <w:rsid w:val="0086137E"/>
    <w:rsid w:val="00863AAE"/>
    <w:rsid w:val="008664DD"/>
    <w:rsid w:val="008736AE"/>
    <w:rsid w:val="008775D3"/>
    <w:rsid w:val="00877BD5"/>
    <w:rsid w:val="00877FE4"/>
    <w:rsid w:val="008802D3"/>
    <w:rsid w:val="008807CE"/>
    <w:rsid w:val="008839D4"/>
    <w:rsid w:val="00886BB9"/>
    <w:rsid w:val="008870F0"/>
    <w:rsid w:val="008931CF"/>
    <w:rsid w:val="00893934"/>
    <w:rsid w:val="008A1AF7"/>
    <w:rsid w:val="008A2A1D"/>
    <w:rsid w:val="008A5E5E"/>
    <w:rsid w:val="008A634B"/>
    <w:rsid w:val="008A7563"/>
    <w:rsid w:val="008B0525"/>
    <w:rsid w:val="008B29E6"/>
    <w:rsid w:val="008B5150"/>
    <w:rsid w:val="008B5CD1"/>
    <w:rsid w:val="008B68FE"/>
    <w:rsid w:val="008C2F90"/>
    <w:rsid w:val="008C4231"/>
    <w:rsid w:val="008C5834"/>
    <w:rsid w:val="008C6251"/>
    <w:rsid w:val="008C786D"/>
    <w:rsid w:val="008D7BDD"/>
    <w:rsid w:val="008E1D8A"/>
    <w:rsid w:val="008E294E"/>
    <w:rsid w:val="008E6BAF"/>
    <w:rsid w:val="008E798C"/>
    <w:rsid w:val="008F0AC4"/>
    <w:rsid w:val="008F4FAD"/>
    <w:rsid w:val="00900851"/>
    <w:rsid w:val="00902125"/>
    <w:rsid w:val="0090254C"/>
    <w:rsid w:val="00902EDA"/>
    <w:rsid w:val="00903B39"/>
    <w:rsid w:val="0090724E"/>
    <w:rsid w:val="00910D57"/>
    <w:rsid w:val="009221AC"/>
    <w:rsid w:val="009225D7"/>
    <w:rsid w:val="00925A18"/>
    <w:rsid w:val="009261FD"/>
    <w:rsid w:val="00927D2E"/>
    <w:rsid w:val="00934750"/>
    <w:rsid w:val="00934E30"/>
    <w:rsid w:val="00935271"/>
    <w:rsid w:val="00936269"/>
    <w:rsid w:val="00943209"/>
    <w:rsid w:val="009445B5"/>
    <w:rsid w:val="0094509D"/>
    <w:rsid w:val="00945318"/>
    <w:rsid w:val="00950DB4"/>
    <w:rsid w:val="009534C6"/>
    <w:rsid w:val="00957CCB"/>
    <w:rsid w:val="009606EB"/>
    <w:rsid w:val="00962E09"/>
    <w:rsid w:val="00963973"/>
    <w:rsid w:val="00966166"/>
    <w:rsid w:val="009664BF"/>
    <w:rsid w:val="00967789"/>
    <w:rsid w:val="00970BBD"/>
    <w:rsid w:val="00971786"/>
    <w:rsid w:val="00971B3B"/>
    <w:rsid w:val="009819EC"/>
    <w:rsid w:val="0099179C"/>
    <w:rsid w:val="0099622B"/>
    <w:rsid w:val="009A388E"/>
    <w:rsid w:val="009A640A"/>
    <w:rsid w:val="009C1976"/>
    <w:rsid w:val="009C2F9E"/>
    <w:rsid w:val="009C7DF2"/>
    <w:rsid w:val="009D59BA"/>
    <w:rsid w:val="009D5AE2"/>
    <w:rsid w:val="009E51EA"/>
    <w:rsid w:val="009E65EB"/>
    <w:rsid w:val="00A06BCE"/>
    <w:rsid w:val="00A07FEF"/>
    <w:rsid w:val="00A10002"/>
    <w:rsid w:val="00A101D7"/>
    <w:rsid w:val="00A13E03"/>
    <w:rsid w:val="00A1497C"/>
    <w:rsid w:val="00A20A7B"/>
    <w:rsid w:val="00A21956"/>
    <w:rsid w:val="00A227CD"/>
    <w:rsid w:val="00A303B3"/>
    <w:rsid w:val="00A36B94"/>
    <w:rsid w:val="00A42EEC"/>
    <w:rsid w:val="00A44AEE"/>
    <w:rsid w:val="00A50406"/>
    <w:rsid w:val="00A50767"/>
    <w:rsid w:val="00A50801"/>
    <w:rsid w:val="00A50CC3"/>
    <w:rsid w:val="00A574C9"/>
    <w:rsid w:val="00A60A58"/>
    <w:rsid w:val="00A61B21"/>
    <w:rsid w:val="00A65B09"/>
    <w:rsid w:val="00A670BB"/>
    <w:rsid w:val="00A71291"/>
    <w:rsid w:val="00A7495A"/>
    <w:rsid w:val="00A76E7C"/>
    <w:rsid w:val="00A816C7"/>
    <w:rsid w:val="00A81955"/>
    <w:rsid w:val="00A871D6"/>
    <w:rsid w:val="00A9091A"/>
    <w:rsid w:val="00AA2F6F"/>
    <w:rsid w:val="00AA5E95"/>
    <w:rsid w:val="00AB0D90"/>
    <w:rsid w:val="00AB1E21"/>
    <w:rsid w:val="00AB1E30"/>
    <w:rsid w:val="00AB2477"/>
    <w:rsid w:val="00AB26FA"/>
    <w:rsid w:val="00AB56F0"/>
    <w:rsid w:val="00AB5DBD"/>
    <w:rsid w:val="00AB5F0C"/>
    <w:rsid w:val="00AB77BB"/>
    <w:rsid w:val="00AC207A"/>
    <w:rsid w:val="00AC273E"/>
    <w:rsid w:val="00AD24E6"/>
    <w:rsid w:val="00AD31A0"/>
    <w:rsid w:val="00AD44F1"/>
    <w:rsid w:val="00AD4DF7"/>
    <w:rsid w:val="00AE0183"/>
    <w:rsid w:val="00AE0873"/>
    <w:rsid w:val="00AE2110"/>
    <w:rsid w:val="00AE2EB1"/>
    <w:rsid w:val="00AE4A94"/>
    <w:rsid w:val="00AE5EF4"/>
    <w:rsid w:val="00AF02C2"/>
    <w:rsid w:val="00AF2477"/>
    <w:rsid w:val="00AF2D98"/>
    <w:rsid w:val="00AF4DAC"/>
    <w:rsid w:val="00AF5ABB"/>
    <w:rsid w:val="00AF7846"/>
    <w:rsid w:val="00B01DA1"/>
    <w:rsid w:val="00B05761"/>
    <w:rsid w:val="00B11A76"/>
    <w:rsid w:val="00B2226B"/>
    <w:rsid w:val="00B233E3"/>
    <w:rsid w:val="00B30352"/>
    <w:rsid w:val="00B307F6"/>
    <w:rsid w:val="00B32813"/>
    <w:rsid w:val="00B346DF"/>
    <w:rsid w:val="00B42B8C"/>
    <w:rsid w:val="00B45575"/>
    <w:rsid w:val="00B460C2"/>
    <w:rsid w:val="00B46842"/>
    <w:rsid w:val="00B47460"/>
    <w:rsid w:val="00B55C9B"/>
    <w:rsid w:val="00B63EB9"/>
    <w:rsid w:val="00B665FD"/>
    <w:rsid w:val="00B66725"/>
    <w:rsid w:val="00B75ED8"/>
    <w:rsid w:val="00B77186"/>
    <w:rsid w:val="00B77809"/>
    <w:rsid w:val="00B819FE"/>
    <w:rsid w:val="00B825EE"/>
    <w:rsid w:val="00B82A5C"/>
    <w:rsid w:val="00B83B98"/>
    <w:rsid w:val="00B860DC"/>
    <w:rsid w:val="00B91863"/>
    <w:rsid w:val="00B91B84"/>
    <w:rsid w:val="00B9540B"/>
    <w:rsid w:val="00B96F8C"/>
    <w:rsid w:val="00B97306"/>
    <w:rsid w:val="00BA3794"/>
    <w:rsid w:val="00BA3F4D"/>
    <w:rsid w:val="00BA79E3"/>
    <w:rsid w:val="00BB1FC1"/>
    <w:rsid w:val="00BB239A"/>
    <w:rsid w:val="00BB2B7F"/>
    <w:rsid w:val="00BB31CE"/>
    <w:rsid w:val="00BB545A"/>
    <w:rsid w:val="00BB646C"/>
    <w:rsid w:val="00BB67BD"/>
    <w:rsid w:val="00BC0188"/>
    <w:rsid w:val="00BC6FB7"/>
    <w:rsid w:val="00BD2F60"/>
    <w:rsid w:val="00BE0455"/>
    <w:rsid w:val="00BE55A7"/>
    <w:rsid w:val="00BE5F3D"/>
    <w:rsid w:val="00BE64B3"/>
    <w:rsid w:val="00BF018E"/>
    <w:rsid w:val="00BF6A7B"/>
    <w:rsid w:val="00BF6B3C"/>
    <w:rsid w:val="00BF708D"/>
    <w:rsid w:val="00C06D9A"/>
    <w:rsid w:val="00C0702B"/>
    <w:rsid w:val="00C117DF"/>
    <w:rsid w:val="00C11B08"/>
    <w:rsid w:val="00C12133"/>
    <w:rsid w:val="00C12A81"/>
    <w:rsid w:val="00C17A25"/>
    <w:rsid w:val="00C201EB"/>
    <w:rsid w:val="00C2710F"/>
    <w:rsid w:val="00C30BD0"/>
    <w:rsid w:val="00C32904"/>
    <w:rsid w:val="00C33308"/>
    <w:rsid w:val="00C35447"/>
    <w:rsid w:val="00C4003A"/>
    <w:rsid w:val="00C41422"/>
    <w:rsid w:val="00C43CC9"/>
    <w:rsid w:val="00C501D4"/>
    <w:rsid w:val="00C50828"/>
    <w:rsid w:val="00C51137"/>
    <w:rsid w:val="00C52D41"/>
    <w:rsid w:val="00C6206C"/>
    <w:rsid w:val="00C6226E"/>
    <w:rsid w:val="00C704B4"/>
    <w:rsid w:val="00C7062F"/>
    <w:rsid w:val="00C7065D"/>
    <w:rsid w:val="00C71018"/>
    <w:rsid w:val="00C710AF"/>
    <w:rsid w:val="00C72D11"/>
    <w:rsid w:val="00C73BCF"/>
    <w:rsid w:val="00C82FF8"/>
    <w:rsid w:val="00C83A93"/>
    <w:rsid w:val="00C85E93"/>
    <w:rsid w:val="00C863AE"/>
    <w:rsid w:val="00C869AA"/>
    <w:rsid w:val="00C87372"/>
    <w:rsid w:val="00C92E08"/>
    <w:rsid w:val="00C93473"/>
    <w:rsid w:val="00C971C1"/>
    <w:rsid w:val="00CA1FE3"/>
    <w:rsid w:val="00CA332D"/>
    <w:rsid w:val="00CA490C"/>
    <w:rsid w:val="00CB254D"/>
    <w:rsid w:val="00CB3533"/>
    <w:rsid w:val="00CB7600"/>
    <w:rsid w:val="00CB7D61"/>
    <w:rsid w:val="00CC6A4B"/>
    <w:rsid w:val="00CD032D"/>
    <w:rsid w:val="00CD17B9"/>
    <w:rsid w:val="00CD31F8"/>
    <w:rsid w:val="00CD73D9"/>
    <w:rsid w:val="00CD7A5A"/>
    <w:rsid w:val="00CD7AAF"/>
    <w:rsid w:val="00CE2BA6"/>
    <w:rsid w:val="00CE564D"/>
    <w:rsid w:val="00CF2B0C"/>
    <w:rsid w:val="00CF53F9"/>
    <w:rsid w:val="00D023A0"/>
    <w:rsid w:val="00D072F2"/>
    <w:rsid w:val="00D1218B"/>
    <w:rsid w:val="00D16E87"/>
    <w:rsid w:val="00D238A2"/>
    <w:rsid w:val="00D24281"/>
    <w:rsid w:val="00D25AA0"/>
    <w:rsid w:val="00D26C96"/>
    <w:rsid w:val="00D27D0E"/>
    <w:rsid w:val="00D321CD"/>
    <w:rsid w:val="00D35DA7"/>
    <w:rsid w:val="00D36608"/>
    <w:rsid w:val="00D43B03"/>
    <w:rsid w:val="00D46CA4"/>
    <w:rsid w:val="00D47AD0"/>
    <w:rsid w:val="00D51F5B"/>
    <w:rsid w:val="00D57A57"/>
    <w:rsid w:val="00D613A9"/>
    <w:rsid w:val="00D63D4A"/>
    <w:rsid w:val="00D658D3"/>
    <w:rsid w:val="00D663F0"/>
    <w:rsid w:val="00D71081"/>
    <w:rsid w:val="00D7238E"/>
    <w:rsid w:val="00D73003"/>
    <w:rsid w:val="00D73C03"/>
    <w:rsid w:val="00D73FFF"/>
    <w:rsid w:val="00D81A72"/>
    <w:rsid w:val="00D85C64"/>
    <w:rsid w:val="00D9148F"/>
    <w:rsid w:val="00D92EDA"/>
    <w:rsid w:val="00D9359B"/>
    <w:rsid w:val="00D94B0E"/>
    <w:rsid w:val="00D95968"/>
    <w:rsid w:val="00D95E02"/>
    <w:rsid w:val="00DA0BF5"/>
    <w:rsid w:val="00DA152D"/>
    <w:rsid w:val="00DA5661"/>
    <w:rsid w:val="00DA6E07"/>
    <w:rsid w:val="00DA7584"/>
    <w:rsid w:val="00DA776A"/>
    <w:rsid w:val="00DA7A62"/>
    <w:rsid w:val="00DB0413"/>
    <w:rsid w:val="00DB0667"/>
    <w:rsid w:val="00DB0F15"/>
    <w:rsid w:val="00DB1FC3"/>
    <w:rsid w:val="00DB3292"/>
    <w:rsid w:val="00DB4BDC"/>
    <w:rsid w:val="00DB5887"/>
    <w:rsid w:val="00DC2F99"/>
    <w:rsid w:val="00DC489D"/>
    <w:rsid w:val="00DC6A0D"/>
    <w:rsid w:val="00DD140B"/>
    <w:rsid w:val="00DD2123"/>
    <w:rsid w:val="00DD2A9E"/>
    <w:rsid w:val="00DD36CE"/>
    <w:rsid w:val="00DD509E"/>
    <w:rsid w:val="00DE14C5"/>
    <w:rsid w:val="00DE2331"/>
    <w:rsid w:val="00DE2FD1"/>
    <w:rsid w:val="00DE5157"/>
    <w:rsid w:val="00DF1BBC"/>
    <w:rsid w:val="00DF1F08"/>
    <w:rsid w:val="00E051DC"/>
    <w:rsid w:val="00E05BA5"/>
    <w:rsid w:val="00E07762"/>
    <w:rsid w:val="00E12CAA"/>
    <w:rsid w:val="00E15F5A"/>
    <w:rsid w:val="00E16E41"/>
    <w:rsid w:val="00E239D8"/>
    <w:rsid w:val="00E24617"/>
    <w:rsid w:val="00E318F2"/>
    <w:rsid w:val="00E334BB"/>
    <w:rsid w:val="00E35BE5"/>
    <w:rsid w:val="00E361B1"/>
    <w:rsid w:val="00E423C9"/>
    <w:rsid w:val="00E42929"/>
    <w:rsid w:val="00E43A64"/>
    <w:rsid w:val="00E4520C"/>
    <w:rsid w:val="00E45F90"/>
    <w:rsid w:val="00E47E3C"/>
    <w:rsid w:val="00E52291"/>
    <w:rsid w:val="00E5258E"/>
    <w:rsid w:val="00E527BE"/>
    <w:rsid w:val="00E53E6F"/>
    <w:rsid w:val="00E562C6"/>
    <w:rsid w:val="00E56EFE"/>
    <w:rsid w:val="00E60CE6"/>
    <w:rsid w:val="00E61D02"/>
    <w:rsid w:val="00E62D48"/>
    <w:rsid w:val="00E6431C"/>
    <w:rsid w:val="00E64BFF"/>
    <w:rsid w:val="00E64D81"/>
    <w:rsid w:val="00E6544C"/>
    <w:rsid w:val="00E65900"/>
    <w:rsid w:val="00E65D32"/>
    <w:rsid w:val="00E66C18"/>
    <w:rsid w:val="00E678A0"/>
    <w:rsid w:val="00E7078D"/>
    <w:rsid w:val="00E7085E"/>
    <w:rsid w:val="00E729F3"/>
    <w:rsid w:val="00E73729"/>
    <w:rsid w:val="00E75D44"/>
    <w:rsid w:val="00E76843"/>
    <w:rsid w:val="00E8438D"/>
    <w:rsid w:val="00E846A7"/>
    <w:rsid w:val="00E87FB4"/>
    <w:rsid w:val="00E905B1"/>
    <w:rsid w:val="00E9079C"/>
    <w:rsid w:val="00E92A8D"/>
    <w:rsid w:val="00E93FCF"/>
    <w:rsid w:val="00E96A53"/>
    <w:rsid w:val="00E96BF0"/>
    <w:rsid w:val="00E9778E"/>
    <w:rsid w:val="00EB28CC"/>
    <w:rsid w:val="00EB7C66"/>
    <w:rsid w:val="00EB7ECE"/>
    <w:rsid w:val="00EC0C8E"/>
    <w:rsid w:val="00EC42E3"/>
    <w:rsid w:val="00EC6A07"/>
    <w:rsid w:val="00EC72BE"/>
    <w:rsid w:val="00EC7517"/>
    <w:rsid w:val="00ED19D9"/>
    <w:rsid w:val="00ED44AC"/>
    <w:rsid w:val="00ED62BB"/>
    <w:rsid w:val="00EE0C82"/>
    <w:rsid w:val="00EE35E4"/>
    <w:rsid w:val="00EF217A"/>
    <w:rsid w:val="00F005C9"/>
    <w:rsid w:val="00F017C8"/>
    <w:rsid w:val="00F020F1"/>
    <w:rsid w:val="00F03AC0"/>
    <w:rsid w:val="00F05653"/>
    <w:rsid w:val="00F05B8E"/>
    <w:rsid w:val="00F075A7"/>
    <w:rsid w:val="00F11120"/>
    <w:rsid w:val="00F1404D"/>
    <w:rsid w:val="00F14B48"/>
    <w:rsid w:val="00F16B2B"/>
    <w:rsid w:val="00F16EDB"/>
    <w:rsid w:val="00F208DC"/>
    <w:rsid w:val="00F211A2"/>
    <w:rsid w:val="00F22CB3"/>
    <w:rsid w:val="00F234F5"/>
    <w:rsid w:val="00F23591"/>
    <w:rsid w:val="00F25162"/>
    <w:rsid w:val="00F27606"/>
    <w:rsid w:val="00F3166C"/>
    <w:rsid w:val="00F33259"/>
    <w:rsid w:val="00F33BAD"/>
    <w:rsid w:val="00F3497C"/>
    <w:rsid w:val="00F37496"/>
    <w:rsid w:val="00F41C9C"/>
    <w:rsid w:val="00F42B5B"/>
    <w:rsid w:val="00F44FB8"/>
    <w:rsid w:val="00F502CA"/>
    <w:rsid w:val="00F519B9"/>
    <w:rsid w:val="00F5290B"/>
    <w:rsid w:val="00F535EF"/>
    <w:rsid w:val="00F55E8B"/>
    <w:rsid w:val="00F564F9"/>
    <w:rsid w:val="00F57D3A"/>
    <w:rsid w:val="00F61D34"/>
    <w:rsid w:val="00F6277B"/>
    <w:rsid w:val="00F65073"/>
    <w:rsid w:val="00F668F7"/>
    <w:rsid w:val="00F669BA"/>
    <w:rsid w:val="00F75963"/>
    <w:rsid w:val="00F75A21"/>
    <w:rsid w:val="00F7766C"/>
    <w:rsid w:val="00F82076"/>
    <w:rsid w:val="00F82CEB"/>
    <w:rsid w:val="00F84B29"/>
    <w:rsid w:val="00F90E8E"/>
    <w:rsid w:val="00F94FCC"/>
    <w:rsid w:val="00FA1E0E"/>
    <w:rsid w:val="00FA269F"/>
    <w:rsid w:val="00FA31A2"/>
    <w:rsid w:val="00FA5192"/>
    <w:rsid w:val="00FA7FDC"/>
    <w:rsid w:val="00FB21F7"/>
    <w:rsid w:val="00FB22AF"/>
    <w:rsid w:val="00FB2AAE"/>
    <w:rsid w:val="00FB5E51"/>
    <w:rsid w:val="00FB7566"/>
    <w:rsid w:val="00FB7F9C"/>
    <w:rsid w:val="00FC0B3B"/>
    <w:rsid w:val="00FC25E1"/>
    <w:rsid w:val="00FC3FA5"/>
    <w:rsid w:val="00FC6260"/>
    <w:rsid w:val="00FC7DFB"/>
    <w:rsid w:val="00FD2C03"/>
    <w:rsid w:val="00FD456D"/>
    <w:rsid w:val="00FD63B3"/>
    <w:rsid w:val="00FE1BFD"/>
    <w:rsid w:val="00FE7CAE"/>
    <w:rsid w:val="00FF486F"/>
    <w:rsid w:val="00FF5681"/>
    <w:rsid w:val="00FF5EF5"/>
    <w:rsid w:val="00FF7D87"/>
    <w:rsid w:val="0E5174B3"/>
    <w:rsid w:val="14A36081"/>
    <w:rsid w:val="29F3C676"/>
    <w:rsid w:val="4DD87F03"/>
    <w:rsid w:val="5606524F"/>
    <w:rsid w:val="69918616"/>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ru v:ext="edit" colors="#ddd"/>
    </o:shapedefaults>
    <o:shapelayout v:ext="edit">
      <o:idmap v:ext="edit" data="2"/>
    </o:shapelayout>
  </w:shapeDefaults>
  <w:decimalSymbol w:val=","/>
  <w:listSeparator w:val=";"/>
  <w14:docId w14:val="084AD4CC"/>
  <w15:chartTrackingRefBased/>
  <w15:docId w15:val="{3B70763C-C13B-48EC-BB36-257DECDDE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pPr>
        <w:spacing w:line="240" w:lineRule="atLeast"/>
      </w:pPr>
    </w:pPrDefault>
  </w:docDefaults>
  <w:latentStyles w:defLockedState="0" w:defUIPriority="98" w:defSemiHidden="0" w:defUnhideWhenUsed="0" w:defQFormat="0" w:count="376">
    <w:lsdException w:name="Normal" w:uiPriority="0" w:qFormat="1"/>
    <w:lsdException w:name="heading 1" w:uiPriority="4" w:qFormat="1"/>
    <w:lsdException w:name="heading 2" w:uiPriority="4" w:qFormat="1"/>
    <w:lsdException w:name="heading 3" w:uiPriority="4" w:qFormat="1"/>
    <w:lsdException w:name="heading 4" w:uiPriority="4"/>
    <w:lsdException w:name="heading 5" w:uiPriority="4"/>
    <w:lsdException w:name="heading 6" w:uiPriority="4"/>
    <w:lsdException w:name="heading 7" w:semiHidden="1" w:uiPriority="4" w:unhideWhenUsed="1"/>
    <w:lsdException w:name="heading 8" w:semiHidden="1" w:uiPriority="4" w:unhideWhenUsed="1"/>
    <w:lsdException w:name="heading 9" w:semiHidden="1" w:uiPriority="4"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 w:unhideWhenUsed="1"/>
    <w:lsdException w:name="toc 2" w:semiHidden="1" w:uiPriority="4" w:unhideWhenUsed="1"/>
    <w:lsdException w:name="toc 3" w:semiHidden="1" w:uiPriority="4" w:unhideWhenUsed="1"/>
    <w:lsdException w:name="toc 4" w:semiHidden="1" w:uiPriority="4" w:unhideWhenUsed="1"/>
    <w:lsdException w:name="toc 5" w:semiHidden="1" w:uiPriority="4" w:unhideWhenUsed="1"/>
    <w:lsdException w:name="toc 6" w:semiHidden="1" w:uiPriority="4" w:unhideWhenUsed="1"/>
    <w:lsdException w:name="toc 7" w:semiHidden="1" w:uiPriority="4" w:unhideWhenUsed="1"/>
    <w:lsdException w:name="toc 8" w:semiHidden="1" w:uiPriority="4" w:unhideWhenUsed="1"/>
    <w:lsdException w:name="toc 9" w:semiHidden="1" w:uiPriority="4" w:unhideWhenUsed="1"/>
    <w:lsdException w:name="Normal Indent" w:semiHidden="1" w:unhideWhenUsed="1"/>
    <w:lsdException w:name="footnote text" w:semiHidden="1" w:uiPriority="4"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4" w:unhideWhenUsed="1" w:qFormat="1"/>
    <w:lsdException w:name="table of figures" w:semiHidden="1" w:uiPriority="4" w:unhideWhenUsed="1"/>
    <w:lsdException w:name="envelope address" w:semiHidden="1" w:unhideWhenUsed="1"/>
    <w:lsdException w:name="envelope return" w:semiHidden="1" w:unhideWhenUsed="1"/>
    <w:lsdException w:name="footnote reference" w:semiHidden="1" w:uiPriority="4"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4" w:unhideWhenUsed="1"/>
    <w:lsdException w:name="endnote text" w:semiHidden="1" w:uiPriority="4"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4" w:unhideWhenUsed="1"/>
    <w:lsdException w:name="FollowedHyperlink" w:semiHidden="1" w:uiPriority="4"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0"/>
    <w:lsdException w:name="Table Theme" w:semiHidden="1" w:uiPriority="0" w:unhideWhenUsed="1"/>
    <w:lsdException w:name="Placeholder Text" w:semiHidden="1"/>
    <w:lsdException w:name="No Spacing"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Standaard Emtio"/>
    <w:autoRedefine/>
    <w:qFormat/>
    <w:rsid w:val="000D63C5"/>
    <w:pPr>
      <w:tabs>
        <w:tab w:val="left" w:pos="-5940"/>
        <w:tab w:val="left" w:pos="-1070"/>
        <w:tab w:val="left" w:pos="-848"/>
        <w:tab w:val="left" w:pos="57"/>
        <w:tab w:val="left" w:pos="142"/>
        <w:tab w:val="left" w:pos="284"/>
        <w:tab w:val="left" w:pos="511"/>
        <w:tab w:val="left" w:pos="851"/>
        <w:tab w:val="left" w:pos="900"/>
        <w:tab w:val="left" w:pos="1132"/>
        <w:tab w:val="left" w:pos="1417"/>
        <w:tab w:val="left" w:pos="1706"/>
        <w:tab w:val="left" w:pos="1983"/>
        <w:tab w:val="left" w:pos="2133"/>
        <w:tab w:val="left" w:pos="2419"/>
        <w:tab w:val="left" w:pos="2549"/>
        <w:tab w:val="left" w:pos="3115"/>
        <w:tab w:val="left" w:pos="3681"/>
        <w:tab w:val="left" w:pos="4247"/>
        <w:tab w:val="center" w:pos="4536"/>
        <w:tab w:val="left" w:pos="4813"/>
        <w:tab w:val="left" w:pos="5101"/>
        <w:tab w:val="left" w:pos="5379"/>
        <w:tab w:val="left" w:pos="5668"/>
        <w:tab w:val="left" w:pos="5945"/>
        <w:tab w:val="left" w:pos="6123"/>
        <w:tab w:val="left" w:pos="6511"/>
        <w:tab w:val="left" w:pos="6693"/>
        <w:tab w:val="left" w:pos="7077"/>
        <w:tab w:val="left" w:pos="7643"/>
        <w:tab w:val="left" w:pos="8209"/>
        <w:tab w:val="left" w:pos="8775"/>
        <w:tab w:val="right" w:pos="9072"/>
      </w:tabs>
      <w:autoSpaceDE w:val="0"/>
      <w:autoSpaceDN w:val="0"/>
      <w:adjustRightInd w:val="0"/>
      <w:spacing w:line="312" w:lineRule="auto"/>
      <w:jc w:val="center"/>
    </w:pPr>
    <w:rPr>
      <w:rFonts w:ascii="Arial" w:hAnsi="Arial" w:cs="Arial"/>
      <w:sz w:val="18"/>
      <w:szCs w:val="18"/>
    </w:rPr>
  </w:style>
  <w:style w:type="paragraph" w:styleId="Kop1">
    <w:name w:val="heading 1"/>
    <w:aliases w:val="Kop 1 Emtio"/>
    <w:basedOn w:val="ZsysbasisEmtio"/>
    <w:next w:val="BasistekstEmtio"/>
    <w:uiPriority w:val="4"/>
    <w:qFormat/>
    <w:rsid w:val="00345315"/>
    <w:pPr>
      <w:keepNext/>
      <w:keepLines/>
      <w:ind w:left="567" w:hanging="567"/>
      <w:outlineLvl w:val="0"/>
    </w:pPr>
    <w:rPr>
      <w:b/>
      <w:bCs/>
      <w:sz w:val="24"/>
      <w:szCs w:val="32"/>
    </w:rPr>
  </w:style>
  <w:style w:type="paragraph" w:styleId="Kop2">
    <w:name w:val="heading 2"/>
    <w:aliases w:val="Kop 2 Emtio"/>
    <w:basedOn w:val="ZsysbasisEmtio"/>
    <w:next w:val="BasistekstEmtio"/>
    <w:uiPriority w:val="4"/>
    <w:qFormat/>
    <w:rsid w:val="00345315"/>
    <w:pPr>
      <w:keepNext/>
      <w:keepLines/>
      <w:ind w:left="567" w:hanging="567"/>
      <w:outlineLvl w:val="1"/>
    </w:pPr>
    <w:rPr>
      <w:b/>
      <w:bCs/>
      <w:iCs/>
      <w:szCs w:val="28"/>
    </w:rPr>
  </w:style>
  <w:style w:type="paragraph" w:styleId="Kop3">
    <w:name w:val="heading 3"/>
    <w:aliases w:val="Kop 3 Emtio"/>
    <w:basedOn w:val="ZsysbasisEmtio"/>
    <w:next w:val="BasistekstEmtio"/>
    <w:uiPriority w:val="4"/>
    <w:qFormat/>
    <w:rsid w:val="00345315"/>
    <w:pPr>
      <w:keepNext/>
      <w:keepLines/>
      <w:ind w:left="851" w:hanging="851"/>
      <w:outlineLvl w:val="2"/>
    </w:pPr>
    <w:rPr>
      <w:i/>
      <w:iCs/>
    </w:rPr>
  </w:style>
  <w:style w:type="paragraph" w:styleId="Kop4">
    <w:name w:val="heading 4"/>
    <w:aliases w:val="Kop 4 Emtio"/>
    <w:basedOn w:val="ZsysbasisEmtio"/>
    <w:next w:val="BasistekstEmtio"/>
    <w:uiPriority w:val="4"/>
    <w:rsid w:val="00345315"/>
    <w:pPr>
      <w:keepNext/>
      <w:keepLines/>
      <w:ind w:left="851" w:hanging="851"/>
      <w:outlineLvl w:val="3"/>
    </w:pPr>
    <w:rPr>
      <w:bCs/>
      <w:szCs w:val="24"/>
    </w:rPr>
  </w:style>
  <w:style w:type="paragraph" w:styleId="Kop5">
    <w:name w:val="heading 5"/>
    <w:aliases w:val="Kop 5 Emtio"/>
    <w:basedOn w:val="ZsysbasisEmtio"/>
    <w:next w:val="BasistekstEmtio"/>
    <w:uiPriority w:val="4"/>
    <w:rsid w:val="00345315"/>
    <w:pPr>
      <w:keepNext/>
      <w:keepLines/>
      <w:ind w:left="851" w:hanging="851"/>
      <w:outlineLvl w:val="4"/>
    </w:pPr>
    <w:rPr>
      <w:bCs/>
      <w:iCs/>
      <w:szCs w:val="22"/>
    </w:rPr>
  </w:style>
  <w:style w:type="paragraph" w:styleId="Kop6">
    <w:name w:val="heading 6"/>
    <w:aliases w:val="Kop 6 Emtio"/>
    <w:basedOn w:val="ZsysbasisEmtio"/>
    <w:next w:val="BasistekstEmtio"/>
    <w:uiPriority w:val="4"/>
    <w:rsid w:val="00345315"/>
    <w:pPr>
      <w:keepNext/>
      <w:keepLines/>
      <w:ind w:left="992" w:hanging="992"/>
      <w:outlineLvl w:val="5"/>
    </w:pPr>
  </w:style>
  <w:style w:type="paragraph" w:styleId="Kop7">
    <w:name w:val="heading 7"/>
    <w:aliases w:val="Kop 7 Emtio"/>
    <w:basedOn w:val="ZsysbasisEmtio"/>
    <w:next w:val="BasistekstEmtio"/>
    <w:uiPriority w:val="4"/>
    <w:rsid w:val="00345315"/>
    <w:pPr>
      <w:keepNext/>
      <w:keepLines/>
      <w:ind w:left="1134" w:hanging="1134"/>
      <w:outlineLvl w:val="6"/>
    </w:pPr>
    <w:rPr>
      <w:bCs/>
      <w:szCs w:val="20"/>
    </w:rPr>
  </w:style>
  <w:style w:type="paragraph" w:styleId="Kop8">
    <w:name w:val="heading 8"/>
    <w:aliases w:val="Kop 8 Emtio"/>
    <w:basedOn w:val="ZsysbasisEmtio"/>
    <w:next w:val="BasistekstEmtio"/>
    <w:uiPriority w:val="4"/>
    <w:rsid w:val="00345315"/>
    <w:pPr>
      <w:keepNext/>
      <w:keepLines/>
      <w:ind w:left="1276" w:hanging="1276"/>
      <w:outlineLvl w:val="7"/>
    </w:pPr>
    <w:rPr>
      <w:iCs/>
      <w:szCs w:val="20"/>
    </w:rPr>
  </w:style>
  <w:style w:type="paragraph" w:styleId="Kop9">
    <w:name w:val="heading 9"/>
    <w:aliases w:val="Kop 9 Emtio"/>
    <w:basedOn w:val="ZsysbasisEmtio"/>
    <w:next w:val="BasistekstEmtio"/>
    <w:uiPriority w:val="4"/>
    <w:rsid w:val="00345315"/>
    <w:pPr>
      <w:keepNext/>
      <w:keepLines/>
      <w:ind w:left="1418" w:hanging="1418"/>
      <w:outlineLvl w:val="8"/>
    </w:pPr>
    <w:rPr>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asistekstEmtio">
    <w:name w:val="Basistekst Emtio"/>
    <w:basedOn w:val="ZsysbasisEmtio"/>
    <w:link w:val="BasistekstEmtioChar"/>
    <w:qFormat/>
    <w:rsid w:val="00122DED"/>
  </w:style>
  <w:style w:type="paragraph" w:customStyle="1" w:styleId="ZsysbasisEmtio">
    <w:name w:val="Zsysbasis Emtio"/>
    <w:next w:val="BasistekstEmtio"/>
    <w:link w:val="ZsysbasisEmtioChar"/>
    <w:uiPriority w:val="4"/>
    <w:semiHidden/>
    <w:rsid w:val="00066DF0"/>
    <w:pPr>
      <w:spacing w:line="260" w:lineRule="atLeast"/>
    </w:pPr>
    <w:rPr>
      <w:rFonts w:ascii="Montserrat" w:hAnsi="Montserrat" w:cs="Maiandra GD"/>
      <w:color w:val="000000" w:themeColor="text1"/>
      <w:sz w:val="18"/>
      <w:szCs w:val="18"/>
    </w:rPr>
  </w:style>
  <w:style w:type="paragraph" w:customStyle="1" w:styleId="BasistekstvetEmtio">
    <w:name w:val="Basistekst vet Emtio"/>
    <w:basedOn w:val="ZsysbasisEmtio"/>
    <w:next w:val="BasistekstEmtio"/>
    <w:uiPriority w:val="1"/>
    <w:qFormat/>
    <w:rsid w:val="00122DED"/>
    <w:rPr>
      <w:b/>
      <w:bCs/>
    </w:rPr>
  </w:style>
  <w:style w:type="character" w:styleId="GevolgdeHyperlink">
    <w:name w:val="FollowedHyperlink"/>
    <w:aliases w:val="GevolgdeHyperlink Emtio"/>
    <w:basedOn w:val="Standaardalinea-lettertype"/>
    <w:uiPriority w:val="4"/>
    <w:rsid w:val="00B460C2"/>
    <w:rPr>
      <w:color w:val="auto"/>
      <w:u w:val="none"/>
    </w:rPr>
  </w:style>
  <w:style w:type="character" w:styleId="Hyperlink">
    <w:name w:val="Hyperlink"/>
    <w:aliases w:val="Hyperlink Emtio"/>
    <w:basedOn w:val="Standaardalinea-lettertype"/>
    <w:uiPriority w:val="4"/>
    <w:rsid w:val="00B460C2"/>
    <w:rPr>
      <w:color w:val="auto"/>
      <w:u w:val="none"/>
    </w:rPr>
  </w:style>
  <w:style w:type="paragraph" w:customStyle="1" w:styleId="AdresvakEmtio">
    <w:name w:val="Adresvak Emtio"/>
    <w:basedOn w:val="ZsysbasisEmtio"/>
    <w:uiPriority w:val="4"/>
    <w:rsid w:val="00F33BAD"/>
    <w:pPr>
      <w:spacing w:line="260" w:lineRule="exact"/>
    </w:pPr>
    <w:rPr>
      <w:noProof/>
    </w:rPr>
  </w:style>
  <w:style w:type="paragraph" w:styleId="Koptekst">
    <w:name w:val="header"/>
    <w:basedOn w:val="ZsysbasisEmtio"/>
    <w:next w:val="BasistekstEmtio"/>
    <w:rsid w:val="00122DED"/>
  </w:style>
  <w:style w:type="paragraph" w:styleId="Voettekst">
    <w:name w:val="footer"/>
    <w:basedOn w:val="ZsysbasisEmtio"/>
    <w:next w:val="BasistekstEmtio"/>
    <w:link w:val="VoettekstChar"/>
    <w:rsid w:val="00122DED"/>
    <w:pPr>
      <w:jc w:val="right"/>
    </w:pPr>
  </w:style>
  <w:style w:type="paragraph" w:customStyle="1" w:styleId="KoptekstEmtio">
    <w:name w:val="Koptekst Emtio"/>
    <w:basedOn w:val="ZsysbasisdocumentgegevensEmtio"/>
    <w:uiPriority w:val="4"/>
    <w:rsid w:val="00122DED"/>
  </w:style>
  <w:style w:type="paragraph" w:customStyle="1" w:styleId="VoettekstEmtio">
    <w:name w:val="Voettekst Emtio"/>
    <w:basedOn w:val="ZsysbasisdocumentgegevensEmtio"/>
    <w:uiPriority w:val="4"/>
    <w:rsid w:val="00E334BB"/>
  </w:style>
  <w:style w:type="numbering" w:styleId="111111">
    <w:name w:val="Outline List 2"/>
    <w:basedOn w:val="Geenlijst"/>
    <w:uiPriority w:val="98"/>
    <w:semiHidden/>
    <w:rsid w:val="00E07762"/>
    <w:pPr>
      <w:numPr>
        <w:numId w:val="5"/>
      </w:numPr>
    </w:pPr>
  </w:style>
  <w:style w:type="numbering" w:styleId="1ai">
    <w:name w:val="Outline List 1"/>
    <w:basedOn w:val="Geenlijst"/>
    <w:uiPriority w:val="98"/>
    <w:semiHidden/>
    <w:rsid w:val="00E07762"/>
    <w:pPr>
      <w:numPr>
        <w:numId w:val="6"/>
      </w:numPr>
    </w:pPr>
  </w:style>
  <w:style w:type="paragraph" w:customStyle="1" w:styleId="BasistekstcursiefEmtio">
    <w:name w:val="Basistekst cursief Emtio"/>
    <w:basedOn w:val="ZsysbasisEmtio"/>
    <w:next w:val="BasistekstEmtio"/>
    <w:uiPriority w:val="2"/>
    <w:qFormat/>
    <w:rsid w:val="00122DED"/>
    <w:rPr>
      <w:i/>
      <w:iCs/>
    </w:rPr>
  </w:style>
  <w:style w:type="table" w:styleId="3D-effectenvoortabel1">
    <w:name w:val="Table 3D effects 1"/>
    <w:basedOn w:val="Standaardtabel"/>
    <w:semiHidden/>
    <w:rsid w:val="00451FD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451FDB"/>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451FDB"/>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ZsysbasisEmtio"/>
    <w:next w:val="BasistekstEmtio"/>
    <w:uiPriority w:val="98"/>
    <w:semiHidden/>
    <w:rsid w:val="0020607F"/>
  </w:style>
  <w:style w:type="paragraph" w:styleId="Adresenvelop">
    <w:name w:val="envelope address"/>
    <w:basedOn w:val="ZsysbasisEmtio"/>
    <w:next w:val="BasistekstEmtio"/>
    <w:uiPriority w:val="98"/>
    <w:semiHidden/>
    <w:rsid w:val="0020607F"/>
  </w:style>
  <w:style w:type="paragraph" w:styleId="Afsluiting">
    <w:name w:val="Closing"/>
    <w:basedOn w:val="ZsysbasisEmtio"/>
    <w:next w:val="BasistekstEmtio"/>
    <w:uiPriority w:val="98"/>
    <w:semiHidden/>
    <w:rsid w:val="0020607F"/>
  </w:style>
  <w:style w:type="paragraph" w:customStyle="1" w:styleId="Inspring1eniveauEmtio">
    <w:name w:val="Inspring 1e niveau Emtio"/>
    <w:basedOn w:val="ZsysbasisEmtio"/>
    <w:uiPriority w:val="4"/>
    <w:qFormat/>
    <w:rsid w:val="00122DED"/>
    <w:pPr>
      <w:tabs>
        <w:tab w:val="left" w:pos="284"/>
      </w:tabs>
      <w:ind w:left="284" w:hanging="284"/>
    </w:pPr>
  </w:style>
  <w:style w:type="paragraph" w:customStyle="1" w:styleId="Inspring2eniveauEmtio">
    <w:name w:val="Inspring 2e niveau Emtio"/>
    <w:basedOn w:val="ZsysbasisEmtio"/>
    <w:uiPriority w:val="4"/>
    <w:qFormat/>
    <w:rsid w:val="00122DED"/>
    <w:pPr>
      <w:tabs>
        <w:tab w:val="left" w:pos="567"/>
      </w:tabs>
      <w:ind w:left="568" w:hanging="284"/>
    </w:pPr>
  </w:style>
  <w:style w:type="paragraph" w:customStyle="1" w:styleId="Inspring3eniveauEmtio">
    <w:name w:val="Inspring 3e niveau Emtio"/>
    <w:basedOn w:val="ZsysbasisEmtio"/>
    <w:uiPriority w:val="4"/>
    <w:qFormat/>
    <w:rsid w:val="00122DED"/>
    <w:pPr>
      <w:tabs>
        <w:tab w:val="left" w:pos="851"/>
      </w:tabs>
      <w:ind w:left="851" w:hanging="284"/>
    </w:pPr>
  </w:style>
  <w:style w:type="paragraph" w:customStyle="1" w:styleId="Zwevend1eniveauEmtio">
    <w:name w:val="Zwevend 1e niveau Emtio"/>
    <w:basedOn w:val="ZsysbasisEmtio"/>
    <w:uiPriority w:val="4"/>
    <w:qFormat/>
    <w:rsid w:val="00122DED"/>
    <w:pPr>
      <w:ind w:left="284"/>
    </w:pPr>
  </w:style>
  <w:style w:type="paragraph" w:customStyle="1" w:styleId="Zwevend2eniveauEmtio">
    <w:name w:val="Zwevend 2e niveau Emtio"/>
    <w:basedOn w:val="ZsysbasisEmtio"/>
    <w:uiPriority w:val="4"/>
    <w:qFormat/>
    <w:rsid w:val="00122DED"/>
    <w:pPr>
      <w:ind w:left="567"/>
    </w:pPr>
  </w:style>
  <w:style w:type="paragraph" w:customStyle="1" w:styleId="Zwevend3eniveauEmtio">
    <w:name w:val="Zwevend 3e niveau Emtio"/>
    <w:basedOn w:val="ZsysbasisEmtio"/>
    <w:uiPriority w:val="4"/>
    <w:qFormat/>
    <w:rsid w:val="00122DED"/>
    <w:pPr>
      <w:ind w:left="851"/>
    </w:pPr>
  </w:style>
  <w:style w:type="paragraph" w:styleId="Inhopg1">
    <w:name w:val="toc 1"/>
    <w:aliases w:val="Inhopg 1 Emtio"/>
    <w:basedOn w:val="ZsysbasistocEmtio"/>
    <w:next w:val="BasistekstEmtio"/>
    <w:uiPriority w:val="4"/>
    <w:rsid w:val="00E65900"/>
    <w:rPr>
      <w:b/>
    </w:rPr>
  </w:style>
  <w:style w:type="paragraph" w:styleId="Inhopg2">
    <w:name w:val="toc 2"/>
    <w:aliases w:val="Inhopg 2 Emtio"/>
    <w:basedOn w:val="ZsysbasistocEmtio"/>
    <w:next w:val="BasistekstEmtio"/>
    <w:uiPriority w:val="4"/>
    <w:rsid w:val="00E65900"/>
  </w:style>
  <w:style w:type="paragraph" w:styleId="Inhopg3">
    <w:name w:val="toc 3"/>
    <w:aliases w:val="Inhopg 3 Emtio"/>
    <w:basedOn w:val="ZsysbasistocEmtio"/>
    <w:next w:val="BasistekstEmtio"/>
    <w:uiPriority w:val="4"/>
    <w:rsid w:val="00E65900"/>
  </w:style>
  <w:style w:type="paragraph" w:styleId="Inhopg4">
    <w:name w:val="toc 4"/>
    <w:aliases w:val="Inhopg 4 Emtio"/>
    <w:basedOn w:val="ZsysbasistocEmtio"/>
    <w:next w:val="BasistekstEmtio"/>
    <w:uiPriority w:val="4"/>
    <w:rsid w:val="00122DED"/>
  </w:style>
  <w:style w:type="paragraph" w:styleId="Bronvermelding">
    <w:name w:val="table of authorities"/>
    <w:basedOn w:val="ZsysbasisEmtio"/>
    <w:next w:val="BasistekstEmtio"/>
    <w:uiPriority w:val="98"/>
    <w:semiHidden/>
    <w:rsid w:val="00F33259"/>
    <w:pPr>
      <w:ind w:left="180" w:hanging="180"/>
    </w:pPr>
  </w:style>
  <w:style w:type="paragraph" w:styleId="Index2">
    <w:name w:val="index 2"/>
    <w:basedOn w:val="ZsysbasisEmtio"/>
    <w:next w:val="BasistekstEmtio"/>
    <w:uiPriority w:val="98"/>
    <w:semiHidden/>
    <w:rsid w:val="00122DED"/>
  </w:style>
  <w:style w:type="paragraph" w:styleId="Index3">
    <w:name w:val="index 3"/>
    <w:basedOn w:val="ZsysbasisEmtio"/>
    <w:next w:val="BasistekstEmtio"/>
    <w:uiPriority w:val="98"/>
    <w:semiHidden/>
    <w:rsid w:val="00122DED"/>
  </w:style>
  <w:style w:type="paragraph" w:styleId="Ondertitel">
    <w:name w:val="Subtitle"/>
    <w:basedOn w:val="ZsysbasisEmtio"/>
    <w:next w:val="BasistekstEmtio"/>
    <w:uiPriority w:val="98"/>
    <w:semiHidden/>
    <w:rsid w:val="00122DED"/>
  </w:style>
  <w:style w:type="paragraph" w:styleId="Titel">
    <w:name w:val="Title"/>
    <w:basedOn w:val="ZsysbasisEmtio"/>
    <w:next w:val="BasistekstEmtio"/>
    <w:uiPriority w:val="98"/>
    <w:semiHidden/>
    <w:rsid w:val="00122DED"/>
  </w:style>
  <w:style w:type="paragraph" w:customStyle="1" w:styleId="Kop2zondernummerEmtio">
    <w:name w:val="Kop 2 zonder nummer Emtio"/>
    <w:basedOn w:val="ZsysbasisEmtio"/>
    <w:next w:val="BasistekstEmtio"/>
    <w:uiPriority w:val="4"/>
    <w:qFormat/>
    <w:rsid w:val="00FA269F"/>
    <w:pPr>
      <w:keepNext/>
      <w:keepLines/>
    </w:pPr>
    <w:rPr>
      <w:b/>
      <w:szCs w:val="28"/>
    </w:rPr>
  </w:style>
  <w:style w:type="character" w:styleId="Paginanummer">
    <w:name w:val="page number"/>
    <w:basedOn w:val="Standaardalinea-lettertype"/>
    <w:rsid w:val="00122DED"/>
  </w:style>
  <w:style w:type="character" w:customStyle="1" w:styleId="zsysVeldMarkering">
    <w:name w:val="zsysVeldMarkering"/>
    <w:basedOn w:val="Standaardalinea-lettertype"/>
    <w:uiPriority w:val="97"/>
    <w:semiHidden/>
    <w:rsid w:val="00DF1BBC"/>
    <w:rPr>
      <w:color w:val="000000"/>
      <w:bdr w:val="none" w:sz="0" w:space="0" w:color="auto"/>
      <w:shd w:val="clear" w:color="auto" w:fill="FFFF00"/>
    </w:rPr>
  </w:style>
  <w:style w:type="paragraph" w:customStyle="1" w:styleId="Kop1zondernummerEmtio">
    <w:name w:val="Kop 1 zonder nummer Emtio"/>
    <w:basedOn w:val="ZsysbasisEmtio"/>
    <w:next w:val="BasistekstEmtio"/>
    <w:uiPriority w:val="4"/>
    <w:qFormat/>
    <w:rsid w:val="00B30352"/>
    <w:pPr>
      <w:keepNext/>
      <w:keepLines/>
    </w:pPr>
    <w:rPr>
      <w:b/>
      <w:sz w:val="24"/>
      <w:szCs w:val="32"/>
    </w:rPr>
  </w:style>
  <w:style w:type="paragraph" w:customStyle="1" w:styleId="Kop3zondernummerEmtio">
    <w:name w:val="Kop 3 zonder nummer Emtio"/>
    <w:basedOn w:val="ZsysbasisEmtio"/>
    <w:next w:val="BasistekstEmtio"/>
    <w:uiPriority w:val="4"/>
    <w:qFormat/>
    <w:rsid w:val="000E1539"/>
    <w:pPr>
      <w:keepNext/>
      <w:keepLines/>
    </w:pPr>
    <w:rPr>
      <w:i/>
    </w:rPr>
  </w:style>
  <w:style w:type="paragraph" w:styleId="Index4">
    <w:name w:val="index 4"/>
    <w:basedOn w:val="Standaard"/>
    <w:next w:val="Standaard"/>
    <w:uiPriority w:val="98"/>
    <w:semiHidden/>
    <w:rsid w:val="00122DED"/>
    <w:pPr>
      <w:tabs>
        <w:tab w:val="clear" w:pos="-5940"/>
        <w:tab w:val="clear" w:pos="-1070"/>
        <w:tab w:val="clear" w:pos="-848"/>
        <w:tab w:val="clear" w:pos="57"/>
        <w:tab w:val="clear" w:pos="142"/>
        <w:tab w:val="clear" w:pos="284"/>
        <w:tab w:val="clear" w:pos="511"/>
        <w:tab w:val="clear" w:pos="851"/>
        <w:tab w:val="clear" w:pos="900"/>
        <w:tab w:val="clear" w:pos="1132"/>
        <w:tab w:val="clear" w:pos="1417"/>
        <w:tab w:val="clear" w:pos="1706"/>
        <w:tab w:val="clear" w:pos="1983"/>
        <w:tab w:val="clear" w:pos="2133"/>
        <w:tab w:val="clear" w:pos="2419"/>
        <w:tab w:val="clear" w:pos="2549"/>
        <w:tab w:val="clear" w:pos="3115"/>
        <w:tab w:val="clear" w:pos="3681"/>
        <w:tab w:val="clear" w:pos="4247"/>
        <w:tab w:val="clear" w:pos="4536"/>
        <w:tab w:val="clear" w:pos="4813"/>
        <w:tab w:val="clear" w:pos="5101"/>
        <w:tab w:val="clear" w:pos="5379"/>
        <w:tab w:val="clear" w:pos="5668"/>
        <w:tab w:val="clear" w:pos="5945"/>
        <w:tab w:val="clear" w:pos="6123"/>
        <w:tab w:val="clear" w:pos="6511"/>
        <w:tab w:val="clear" w:pos="6693"/>
        <w:tab w:val="clear" w:pos="7077"/>
        <w:tab w:val="clear" w:pos="7643"/>
        <w:tab w:val="clear" w:pos="8209"/>
        <w:tab w:val="clear" w:pos="8775"/>
        <w:tab w:val="clear" w:pos="9072"/>
      </w:tabs>
      <w:autoSpaceDE/>
      <w:autoSpaceDN/>
      <w:adjustRightInd/>
      <w:spacing w:line="260" w:lineRule="atLeast"/>
      <w:ind w:left="720" w:hanging="180"/>
      <w:jc w:val="left"/>
    </w:pPr>
    <w:rPr>
      <w:rFonts w:ascii="Montserrat" w:hAnsi="Montserrat" w:cs="Maiandra GD"/>
      <w:color w:val="000000" w:themeColor="text1"/>
    </w:rPr>
  </w:style>
  <w:style w:type="paragraph" w:styleId="Index5">
    <w:name w:val="index 5"/>
    <w:basedOn w:val="Standaard"/>
    <w:next w:val="Standaard"/>
    <w:uiPriority w:val="98"/>
    <w:semiHidden/>
    <w:rsid w:val="00122DED"/>
    <w:pPr>
      <w:tabs>
        <w:tab w:val="clear" w:pos="-5940"/>
        <w:tab w:val="clear" w:pos="-1070"/>
        <w:tab w:val="clear" w:pos="-848"/>
        <w:tab w:val="clear" w:pos="57"/>
        <w:tab w:val="clear" w:pos="142"/>
        <w:tab w:val="clear" w:pos="284"/>
        <w:tab w:val="clear" w:pos="511"/>
        <w:tab w:val="clear" w:pos="851"/>
        <w:tab w:val="clear" w:pos="900"/>
        <w:tab w:val="clear" w:pos="1132"/>
        <w:tab w:val="clear" w:pos="1417"/>
        <w:tab w:val="clear" w:pos="1706"/>
        <w:tab w:val="clear" w:pos="1983"/>
        <w:tab w:val="clear" w:pos="2133"/>
        <w:tab w:val="clear" w:pos="2419"/>
        <w:tab w:val="clear" w:pos="2549"/>
        <w:tab w:val="clear" w:pos="3115"/>
        <w:tab w:val="clear" w:pos="3681"/>
        <w:tab w:val="clear" w:pos="4247"/>
        <w:tab w:val="clear" w:pos="4536"/>
        <w:tab w:val="clear" w:pos="4813"/>
        <w:tab w:val="clear" w:pos="5101"/>
        <w:tab w:val="clear" w:pos="5379"/>
        <w:tab w:val="clear" w:pos="5668"/>
        <w:tab w:val="clear" w:pos="5945"/>
        <w:tab w:val="clear" w:pos="6123"/>
        <w:tab w:val="clear" w:pos="6511"/>
        <w:tab w:val="clear" w:pos="6693"/>
        <w:tab w:val="clear" w:pos="7077"/>
        <w:tab w:val="clear" w:pos="7643"/>
        <w:tab w:val="clear" w:pos="8209"/>
        <w:tab w:val="clear" w:pos="8775"/>
        <w:tab w:val="clear" w:pos="9072"/>
      </w:tabs>
      <w:autoSpaceDE/>
      <w:autoSpaceDN/>
      <w:adjustRightInd/>
      <w:spacing w:line="260" w:lineRule="atLeast"/>
      <w:ind w:left="900" w:hanging="180"/>
      <w:jc w:val="left"/>
    </w:pPr>
    <w:rPr>
      <w:rFonts w:ascii="Montserrat" w:hAnsi="Montserrat" w:cs="Maiandra GD"/>
      <w:color w:val="000000" w:themeColor="text1"/>
    </w:rPr>
  </w:style>
  <w:style w:type="paragraph" w:styleId="Index6">
    <w:name w:val="index 6"/>
    <w:basedOn w:val="Standaard"/>
    <w:next w:val="Standaard"/>
    <w:uiPriority w:val="98"/>
    <w:semiHidden/>
    <w:rsid w:val="00122DED"/>
    <w:pPr>
      <w:tabs>
        <w:tab w:val="clear" w:pos="-5940"/>
        <w:tab w:val="clear" w:pos="-1070"/>
        <w:tab w:val="clear" w:pos="-848"/>
        <w:tab w:val="clear" w:pos="57"/>
        <w:tab w:val="clear" w:pos="142"/>
        <w:tab w:val="clear" w:pos="284"/>
        <w:tab w:val="clear" w:pos="511"/>
        <w:tab w:val="clear" w:pos="851"/>
        <w:tab w:val="clear" w:pos="900"/>
        <w:tab w:val="clear" w:pos="1132"/>
        <w:tab w:val="clear" w:pos="1417"/>
        <w:tab w:val="clear" w:pos="1706"/>
        <w:tab w:val="clear" w:pos="1983"/>
        <w:tab w:val="clear" w:pos="2133"/>
        <w:tab w:val="clear" w:pos="2419"/>
        <w:tab w:val="clear" w:pos="2549"/>
        <w:tab w:val="clear" w:pos="3115"/>
        <w:tab w:val="clear" w:pos="3681"/>
        <w:tab w:val="clear" w:pos="4247"/>
        <w:tab w:val="clear" w:pos="4536"/>
        <w:tab w:val="clear" w:pos="4813"/>
        <w:tab w:val="clear" w:pos="5101"/>
        <w:tab w:val="clear" w:pos="5379"/>
        <w:tab w:val="clear" w:pos="5668"/>
        <w:tab w:val="clear" w:pos="5945"/>
        <w:tab w:val="clear" w:pos="6123"/>
        <w:tab w:val="clear" w:pos="6511"/>
        <w:tab w:val="clear" w:pos="6693"/>
        <w:tab w:val="clear" w:pos="7077"/>
        <w:tab w:val="clear" w:pos="7643"/>
        <w:tab w:val="clear" w:pos="8209"/>
        <w:tab w:val="clear" w:pos="8775"/>
        <w:tab w:val="clear" w:pos="9072"/>
      </w:tabs>
      <w:autoSpaceDE/>
      <w:autoSpaceDN/>
      <w:adjustRightInd/>
      <w:spacing w:line="260" w:lineRule="atLeast"/>
      <w:ind w:left="1080" w:hanging="180"/>
      <w:jc w:val="left"/>
    </w:pPr>
    <w:rPr>
      <w:rFonts w:ascii="Montserrat" w:hAnsi="Montserrat" w:cs="Maiandra GD"/>
      <w:color w:val="000000" w:themeColor="text1"/>
    </w:rPr>
  </w:style>
  <w:style w:type="paragraph" w:styleId="Index7">
    <w:name w:val="index 7"/>
    <w:basedOn w:val="Standaard"/>
    <w:next w:val="Standaard"/>
    <w:uiPriority w:val="98"/>
    <w:semiHidden/>
    <w:rsid w:val="00122DED"/>
    <w:pPr>
      <w:tabs>
        <w:tab w:val="clear" w:pos="-5940"/>
        <w:tab w:val="clear" w:pos="-1070"/>
        <w:tab w:val="clear" w:pos="-848"/>
        <w:tab w:val="clear" w:pos="57"/>
        <w:tab w:val="clear" w:pos="142"/>
        <w:tab w:val="clear" w:pos="284"/>
        <w:tab w:val="clear" w:pos="511"/>
        <w:tab w:val="clear" w:pos="851"/>
        <w:tab w:val="clear" w:pos="900"/>
        <w:tab w:val="clear" w:pos="1132"/>
        <w:tab w:val="clear" w:pos="1417"/>
        <w:tab w:val="clear" w:pos="1706"/>
        <w:tab w:val="clear" w:pos="1983"/>
        <w:tab w:val="clear" w:pos="2133"/>
        <w:tab w:val="clear" w:pos="2419"/>
        <w:tab w:val="clear" w:pos="2549"/>
        <w:tab w:val="clear" w:pos="3115"/>
        <w:tab w:val="clear" w:pos="3681"/>
        <w:tab w:val="clear" w:pos="4247"/>
        <w:tab w:val="clear" w:pos="4536"/>
        <w:tab w:val="clear" w:pos="4813"/>
        <w:tab w:val="clear" w:pos="5101"/>
        <w:tab w:val="clear" w:pos="5379"/>
        <w:tab w:val="clear" w:pos="5668"/>
        <w:tab w:val="clear" w:pos="5945"/>
        <w:tab w:val="clear" w:pos="6123"/>
        <w:tab w:val="clear" w:pos="6511"/>
        <w:tab w:val="clear" w:pos="6693"/>
        <w:tab w:val="clear" w:pos="7077"/>
        <w:tab w:val="clear" w:pos="7643"/>
        <w:tab w:val="clear" w:pos="8209"/>
        <w:tab w:val="clear" w:pos="8775"/>
        <w:tab w:val="clear" w:pos="9072"/>
      </w:tabs>
      <w:autoSpaceDE/>
      <w:autoSpaceDN/>
      <w:adjustRightInd/>
      <w:spacing w:line="260" w:lineRule="atLeast"/>
      <w:ind w:left="1260" w:hanging="180"/>
      <w:jc w:val="left"/>
    </w:pPr>
    <w:rPr>
      <w:rFonts w:ascii="Montserrat" w:hAnsi="Montserrat" w:cs="Maiandra GD"/>
      <w:color w:val="000000" w:themeColor="text1"/>
    </w:rPr>
  </w:style>
  <w:style w:type="paragraph" w:styleId="Index8">
    <w:name w:val="index 8"/>
    <w:basedOn w:val="Standaard"/>
    <w:next w:val="Standaard"/>
    <w:uiPriority w:val="98"/>
    <w:semiHidden/>
    <w:rsid w:val="00122DED"/>
    <w:pPr>
      <w:tabs>
        <w:tab w:val="clear" w:pos="-5940"/>
        <w:tab w:val="clear" w:pos="-1070"/>
        <w:tab w:val="clear" w:pos="-848"/>
        <w:tab w:val="clear" w:pos="57"/>
        <w:tab w:val="clear" w:pos="142"/>
        <w:tab w:val="clear" w:pos="284"/>
        <w:tab w:val="clear" w:pos="511"/>
        <w:tab w:val="clear" w:pos="851"/>
        <w:tab w:val="clear" w:pos="900"/>
        <w:tab w:val="clear" w:pos="1132"/>
        <w:tab w:val="clear" w:pos="1417"/>
        <w:tab w:val="clear" w:pos="1706"/>
        <w:tab w:val="clear" w:pos="1983"/>
        <w:tab w:val="clear" w:pos="2133"/>
        <w:tab w:val="clear" w:pos="2419"/>
        <w:tab w:val="clear" w:pos="2549"/>
        <w:tab w:val="clear" w:pos="3115"/>
        <w:tab w:val="clear" w:pos="3681"/>
        <w:tab w:val="clear" w:pos="4247"/>
        <w:tab w:val="clear" w:pos="4536"/>
        <w:tab w:val="clear" w:pos="4813"/>
        <w:tab w:val="clear" w:pos="5101"/>
        <w:tab w:val="clear" w:pos="5379"/>
        <w:tab w:val="clear" w:pos="5668"/>
        <w:tab w:val="clear" w:pos="5945"/>
        <w:tab w:val="clear" w:pos="6123"/>
        <w:tab w:val="clear" w:pos="6511"/>
        <w:tab w:val="clear" w:pos="6693"/>
        <w:tab w:val="clear" w:pos="7077"/>
        <w:tab w:val="clear" w:pos="7643"/>
        <w:tab w:val="clear" w:pos="8209"/>
        <w:tab w:val="clear" w:pos="8775"/>
        <w:tab w:val="clear" w:pos="9072"/>
      </w:tabs>
      <w:autoSpaceDE/>
      <w:autoSpaceDN/>
      <w:adjustRightInd/>
      <w:spacing w:line="260" w:lineRule="atLeast"/>
      <w:ind w:left="1440" w:hanging="180"/>
      <w:jc w:val="left"/>
    </w:pPr>
    <w:rPr>
      <w:rFonts w:ascii="Montserrat" w:hAnsi="Montserrat" w:cs="Maiandra GD"/>
      <w:color w:val="000000" w:themeColor="text1"/>
    </w:rPr>
  </w:style>
  <w:style w:type="paragraph" w:styleId="Index9">
    <w:name w:val="index 9"/>
    <w:basedOn w:val="Standaard"/>
    <w:next w:val="Standaard"/>
    <w:uiPriority w:val="98"/>
    <w:semiHidden/>
    <w:rsid w:val="00122DED"/>
    <w:pPr>
      <w:tabs>
        <w:tab w:val="clear" w:pos="-5940"/>
        <w:tab w:val="clear" w:pos="-1070"/>
        <w:tab w:val="clear" w:pos="-848"/>
        <w:tab w:val="clear" w:pos="57"/>
        <w:tab w:val="clear" w:pos="142"/>
        <w:tab w:val="clear" w:pos="284"/>
        <w:tab w:val="clear" w:pos="511"/>
        <w:tab w:val="clear" w:pos="851"/>
        <w:tab w:val="clear" w:pos="900"/>
        <w:tab w:val="clear" w:pos="1132"/>
        <w:tab w:val="clear" w:pos="1417"/>
        <w:tab w:val="clear" w:pos="1706"/>
        <w:tab w:val="clear" w:pos="1983"/>
        <w:tab w:val="clear" w:pos="2133"/>
        <w:tab w:val="clear" w:pos="2419"/>
        <w:tab w:val="clear" w:pos="2549"/>
        <w:tab w:val="clear" w:pos="3115"/>
        <w:tab w:val="clear" w:pos="3681"/>
        <w:tab w:val="clear" w:pos="4247"/>
        <w:tab w:val="clear" w:pos="4536"/>
        <w:tab w:val="clear" w:pos="4813"/>
        <w:tab w:val="clear" w:pos="5101"/>
        <w:tab w:val="clear" w:pos="5379"/>
        <w:tab w:val="clear" w:pos="5668"/>
        <w:tab w:val="clear" w:pos="5945"/>
        <w:tab w:val="clear" w:pos="6123"/>
        <w:tab w:val="clear" w:pos="6511"/>
        <w:tab w:val="clear" w:pos="6693"/>
        <w:tab w:val="clear" w:pos="7077"/>
        <w:tab w:val="clear" w:pos="7643"/>
        <w:tab w:val="clear" w:pos="8209"/>
        <w:tab w:val="clear" w:pos="8775"/>
        <w:tab w:val="clear" w:pos="9072"/>
      </w:tabs>
      <w:autoSpaceDE/>
      <w:autoSpaceDN/>
      <w:adjustRightInd/>
      <w:spacing w:line="260" w:lineRule="atLeast"/>
      <w:ind w:left="1620" w:hanging="180"/>
      <w:jc w:val="left"/>
    </w:pPr>
    <w:rPr>
      <w:rFonts w:ascii="Montserrat" w:hAnsi="Montserrat" w:cs="Maiandra GD"/>
      <w:color w:val="000000" w:themeColor="text1"/>
    </w:rPr>
  </w:style>
  <w:style w:type="paragraph" w:styleId="Inhopg5">
    <w:name w:val="toc 5"/>
    <w:aliases w:val="Inhopg 5 Emtio"/>
    <w:basedOn w:val="ZsysbasistocEmtio"/>
    <w:next w:val="BasistekstEmtio"/>
    <w:uiPriority w:val="4"/>
    <w:rsid w:val="003964D4"/>
  </w:style>
  <w:style w:type="paragraph" w:styleId="Inhopg6">
    <w:name w:val="toc 6"/>
    <w:aliases w:val="Inhopg 6 Emtio"/>
    <w:basedOn w:val="ZsysbasistocEmtio"/>
    <w:next w:val="BasistekstEmtio"/>
    <w:uiPriority w:val="4"/>
    <w:rsid w:val="003964D4"/>
  </w:style>
  <w:style w:type="paragraph" w:styleId="Inhopg7">
    <w:name w:val="toc 7"/>
    <w:aliases w:val="Inhopg 7 Emtio"/>
    <w:basedOn w:val="ZsysbasistocEmtio"/>
    <w:next w:val="BasistekstEmtio"/>
    <w:uiPriority w:val="4"/>
    <w:rsid w:val="003964D4"/>
  </w:style>
  <w:style w:type="paragraph" w:styleId="Inhopg8">
    <w:name w:val="toc 8"/>
    <w:aliases w:val="Inhopg 8 Emtio"/>
    <w:basedOn w:val="ZsysbasistocEmtio"/>
    <w:next w:val="BasistekstEmtio"/>
    <w:uiPriority w:val="4"/>
    <w:rsid w:val="003964D4"/>
  </w:style>
  <w:style w:type="paragraph" w:styleId="Inhopg9">
    <w:name w:val="toc 9"/>
    <w:aliases w:val="Inhopg 9 Emtio"/>
    <w:basedOn w:val="ZsysbasistocEmtio"/>
    <w:next w:val="BasistekstEmtio"/>
    <w:uiPriority w:val="4"/>
    <w:rsid w:val="003964D4"/>
  </w:style>
  <w:style w:type="paragraph" w:styleId="Afzender">
    <w:name w:val="envelope return"/>
    <w:basedOn w:val="ZsysbasisEmtio"/>
    <w:next w:val="BasistekstEmtio"/>
    <w:uiPriority w:val="98"/>
    <w:semiHidden/>
    <w:rsid w:val="0020607F"/>
  </w:style>
  <w:style w:type="numbering" w:styleId="Artikelsectie">
    <w:name w:val="Outline List 3"/>
    <w:basedOn w:val="Geenlijst"/>
    <w:uiPriority w:val="98"/>
    <w:semiHidden/>
    <w:rsid w:val="00E07762"/>
    <w:pPr>
      <w:numPr>
        <w:numId w:val="7"/>
      </w:numPr>
    </w:pPr>
  </w:style>
  <w:style w:type="paragraph" w:styleId="Berichtkop">
    <w:name w:val="Message Header"/>
    <w:basedOn w:val="ZsysbasisEmtio"/>
    <w:next w:val="BasistekstEmtio"/>
    <w:uiPriority w:val="98"/>
    <w:semiHidden/>
    <w:rsid w:val="0020607F"/>
  </w:style>
  <w:style w:type="paragraph" w:styleId="Bloktekst">
    <w:name w:val="Block Text"/>
    <w:basedOn w:val="ZsysbasisEmtio"/>
    <w:next w:val="BasistekstEmtio"/>
    <w:uiPriority w:val="98"/>
    <w:semiHidden/>
    <w:rsid w:val="0020607F"/>
  </w:style>
  <w:style w:type="table" w:styleId="Eenvoudigetabel1">
    <w:name w:val="Table Simple 1"/>
    <w:basedOn w:val="Standaardtabel"/>
    <w:semiHidden/>
    <w:rsid w:val="008D7BD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8D7BD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8D7BD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semiHidden/>
    <w:rsid w:val="008D7BD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8D7BD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ZsysbasisEmtio"/>
    <w:next w:val="BasistekstEmtio"/>
    <w:uiPriority w:val="98"/>
    <w:semiHidden/>
    <w:rsid w:val="0020607F"/>
  </w:style>
  <w:style w:type="paragraph" w:styleId="Handtekening">
    <w:name w:val="Signature"/>
    <w:basedOn w:val="ZsysbasisEmtio"/>
    <w:next w:val="BasistekstEmtio"/>
    <w:uiPriority w:val="98"/>
    <w:semiHidden/>
    <w:rsid w:val="0020607F"/>
  </w:style>
  <w:style w:type="paragraph" w:styleId="HTML-voorafopgemaakt">
    <w:name w:val="HTML Preformatted"/>
    <w:basedOn w:val="ZsysbasisEmtio"/>
    <w:next w:val="BasistekstEmtio"/>
    <w:uiPriority w:val="98"/>
    <w:semiHidden/>
    <w:rsid w:val="0020607F"/>
  </w:style>
  <w:style w:type="table" w:styleId="Lichtelijst-accent6">
    <w:name w:val="Light List Accent 6"/>
    <w:basedOn w:val="Standaardtabel"/>
    <w:uiPriority w:val="61"/>
    <w:rsid w:val="00E07762"/>
    <w:pPr>
      <w:spacing w:line="240" w:lineRule="auto"/>
    </w:p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tblBorders>
    </w:tblPr>
    <w:tblStylePr w:type="firstRow">
      <w:pPr>
        <w:spacing w:before="0" w:after="0" w:line="240" w:lineRule="auto"/>
      </w:pPr>
      <w:rPr>
        <w:b/>
        <w:bCs/>
        <w:color w:val="FFFFFF" w:themeColor="background1"/>
      </w:rPr>
      <w:tblPr/>
      <w:tcPr>
        <w:shd w:val="clear" w:color="auto" w:fill="EDEDEB" w:themeFill="accent6"/>
      </w:tcPr>
    </w:tblStylePr>
    <w:tblStylePr w:type="lastRow">
      <w:pPr>
        <w:spacing w:before="0" w:after="0" w:line="240" w:lineRule="auto"/>
      </w:pPr>
      <w:rPr>
        <w:b/>
        <w:bCs/>
      </w:rPr>
      <w:tblPr/>
      <w:tcPr>
        <w:tcBorders>
          <w:top w:val="double" w:sz="6" w:space="0" w:color="EDEDEB" w:themeColor="accent6"/>
          <w:left w:val="single" w:sz="8" w:space="0" w:color="EDEDEB" w:themeColor="accent6"/>
          <w:bottom w:val="single" w:sz="8" w:space="0" w:color="EDEDEB" w:themeColor="accent6"/>
          <w:right w:val="single" w:sz="8" w:space="0" w:color="EDEDEB" w:themeColor="accent6"/>
        </w:tcBorders>
      </w:tcPr>
    </w:tblStylePr>
    <w:tblStylePr w:type="firstCol">
      <w:rPr>
        <w:b/>
        <w:bCs/>
      </w:rPr>
    </w:tblStylePr>
    <w:tblStylePr w:type="lastCol">
      <w:rPr>
        <w:b/>
        <w:bCs/>
      </w:rPr>
    </w:tblStylePr>
    <w:tblStylePr w:type="band1Vert">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tblStylePr w:type="band1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style>
  <w:style w:type="table" w:styleId="Lichtelijst-accent5">
    <w:name w:val="Light List Accent 5"/>
    <w:basedOn w:val="Standaardtabel"/>
    <w:uiPriority w:val="61"/>
    <w:rsid w:val="00E07762"/>
    <w:pPr>
      <w:spacing w:line="240" w:lineRule="auto"/>
    </w:p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tblBorders>
    </w:tblPr>
    <w:tblStylePr w:type="firstRow">
      <w:pPr>
        <w:spacing w:before="0" w:after="0" w:line="240" w:lineRule="auto"/>
      </w:pPr>
      <w:rPr>
        <w:b/>
        <w:bCs/>
        <w:color w:val="FFFFFF" w:themeColor="background1"/>
      </w:rPr>
      <w:tblPr/>
      <w:tcPr>
        <w:shd w:val="clear" w:color="auto" w:fill="F43F9D" w:themeFill="accent5"/>
      </w:tcPr>
    </w:tblStylePr>
    <w:tblStylePr w:type="lastRow">
      <w:pPr>
        <w:spacing w:before="0" w:after="0" w:line="240" w:lineRule="auto"/>
      </w:pPr>
      <w:rPr>
        <w:b/>
        <w:bCs/>
      </w:rPr>
      <w:tblPr/>
      <w:tcPr>
        <w:tcBorders>
          <w:top w:val="double" w:sz="6" w:space="0" w:color="F43F9D" w:themeColor="accent5"/>
          <w:left w:val="single" w:sz="8" w:space="0" w:color="F43F9D" w:themeColor="accent5"/>
          <w:bottom w:val="single" w:sz="8" w:space="0" w:color="F43F9D" w:themeColor="accent5"/>
          <w:right w:val="single" w:sz="8" w:space="0" w:color="F43F9D" w:themeColor="accent5"/>
        </w:tcBorders>
      </w:tcPr>
    </w:tblStylePr>
    <w:tblStylePr w:type="firstCol">
      <w:rPr>
        <w:b/>
        <w:bCs/>
      </w:rPr>
    </w:tblStylePr>
    <w:tblStylePr w:type="lastCol">
      <w:rPr>
        <w:b/>
        <w:bCs/>
      </w:rPr>
    </w:tblStylePr>
    <w:tblStylePr w:type="band1Vert">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tblStylePr w:type="band1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style>
  <w:style w:type="table" w:styleId="Lichtelijst-accent4">
    <w:name w:val="Light List Accent 4"/>
    <w:basedOn w:val="Standaardtabel"/>
    <w:uiPriority w:val="61"/>
    <w:rsid w:val="00E07762"/>
    <w:pPr>
      <w:spacing w:line="240" w:lineRule="auto"/>
    </w:p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tblBorders>
    </w:tblPr>
    <w:tblStylePr w:type="firstRow">
      <w:pPr>
        <w:spacing w:before="0" w:after="0" w:line="240" w:lineRule="auto"/>
      </w:pPr>
      <w:rPr>
        <w:b/>
        <w:bCs/>
        <w:color w:val="FFFFFF" w:themeColor="background1"/>
      </w:rPr>
      <w:tblPr/>
      <w:tcPr>
        <w:shd w:val="clear" w:color="auto" w:fill="3B499F" w:themeFill="accent4"/>
      </w:tcPr>
    </w:tblStylePr>
    <w:tblStylePr w:type="lastRow">
      <w:pPr>
        <w:spacing w:before="0" w:after="0" w:line="240" w:lineRule="auto"/>
      </w:pPr>
      <w:rPr>
        <w:b/>
        <w:bCs/>
      </w:rPr>
      <w:tblPr/>
      <w:tcPr>
        <w:tcBorders>
          <w:top w:val="double" w:sz="6" w:space="0" w:color="3B499F" w:themeColor="accent4"/>
          <w:left w:val="single" w:sz="8" w:space="0" w:color="3B499F" w:themeColor="accent4"/>
          <w:bottom w:val="single" w:sz="8" w:space="0" w:color="3B499F" w:themeColor="accent4"/>
          <w:right w:val="single" w:sz="8" w:space="0" w:color="3B499F" w:themeColor="accent4"/>
        </w:tcBorders>
      </w:tcPr>
    </w:tblStylePr>
    <w:tblStylePr w:type="firstCol">
      <w:rPr>
        <w:b/>
        <w:bCs/>
      </w:rPr>
    </w:tblStylePr>
    <w:tblStylePr w:type="lastCol">
      <w:rPr>
        <w:b/>
        <w:bCs/>
      </w:rPr>
    </w:tblStylePr>
    <w:tblStylePr w:type="band1Vert">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tblStylePr w:type="band1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style>
  <w:style w:type="table" w:styleId="Lichtelijst-accent3">
    <w:name w:val="Light List Accent 3"/>
    <w:basedOn w:val="Standaardtabel"/>
    <w:uiPriority w:val="61"/>
    <w:rsid w:val="00E07762"/>
    <w:pPr>
      <w:spacing w:line="240" w:lineRule="auto"/>
    </w:p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tblBorders>
    </w:tblPr>
    <w:tblStylePr w:type="firstRow">
      <w:pPr>
        <w:spacing w:before="0" w:after="0" w:line="240" w:lineRule="auto"/>
      </w:pPr>
      <w:rPr>
        <w:b/>
        <w:bCs/>
        <w:color w:val="FFFFFF" w:themeColor="background1"/>
      </w:rPr>
      <w:tblPr/>
      <w:tcPr>
        <w:shd w:val="clear" w:color="auto" w:fill="BB3B82" w:themeFill="accent3"/>
      </w:tcPr>
    </w:tblStylePr>
    <w:tblStylePr w:type="lastRow">
      <w:pPr>
        <w:spacing w:before="0" w:after="0" w:line="240" w:lineRule="auto"/>
      </w:pPr>
      <w:rPr>
        <w:b/>
        <w:bCs/>
      </w:rPr>
      <w:tblPr/>
      <w:tcPr>
        <w:tcBorders>
          <w:top w:val="double" w:sz="6" w:space="0" w:color="BB3B82" w:themeColor="accent3"/>
          <w:left w:val="single" w:sz="8" w:space="0" w:color="BB3B82" w:themeColor="accent3"/>
          <w:bottom w:val="single" w:sz="8" w:space="0" w:color="BB3B82" w:themeColor="accent3"/>
          <w:right w:val="single" w:sz="8" w:space="0" w:color="BB3B82" w:themeColor="accent3"/>
        </w:tcBorders>
      </w:tcPr>
    </w:tblStylePr>
    <w:tblStylePr w:type="firstCol">
      <w:rPr>
        <w:b/>
        <w:bCs/>
      </w:rPr>
    </w:tblStylePr>
    <w:tblStylePr w:type="lastCol">
      <w:rPr>
        <w:b/>
        <w:bCs/>
      </w:rPr>
    </w:tblStylePr>
    <w:tblStylePr w:type="band1Vert">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tblStylePr w:type="band1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style>
  <w:style w:type="paragraph" w:styleId="HTML-adres">
    <w:name w:val="HTML Address"/>
    <w:basedOn w:val="ZsysbasisEmtio"/>
    <w:next w:val="BasistekstEmtio"/>
    <w:uiPriority w:val="98"/>
    <w:semiHidden/>
    <w:rsid w:val="0020607F"/>
  </w:style>
  <w:style w:type="table" w:styleId="Lichtelijst-accent2">
    <w:name w:val="Light List Accent 2"/>
    <w:basedOn w:val="Standaardtabel"/>
    <w:uiPriority w:val="61"/>
    <w:rsid w:val="00E07762"/>
    <w:pPr>
      <w:spacing w:line="240" w:lineRule="auto"/>
    </w:p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tblBorders>
    </w:tblPr>
    <w:tblStylePr w:type="firstRow">
      <w:pPr>
        <w:spacing w:before="0" w:after="0" w:line="240" w:lineRule="auto"/>
      </w:pPr>
      <w:rPr>
        <w:b/>
        <w:bCs/>
        <w:color w:val="FFFFFF" w:themeColor="background1"/>
      </w:rPr>
      <w:tblPr/>
      <w:tcPr>
        <w:shd w:val="clear" w:color="auto" w:fill="762663" w:themeFill="accent2"/>
      </w:tcPr>
    </w:tblStylePr>
    <w:tblStylePr w:type="lastRow">
      <w:pPr>
        <w:spacing w:before="0" w:after="0" w:line="240" w:lineRule="auto"/>
      </w:pPr>
      <w:rPr>
        <w:b/>
        <w:bCs/>
      </w:rPr>
      <w:tblPr/>
      <w:tcPr>
        <w:tcBorders>
          <w:top w:val="double" w:sz="6" w:space="0" w:color="762663" w:themeColor="accent2"/>
          <w:left w:val="single" w:sz="8" w:space="0" w:color="762663" w:themeColor="accent2"/>
          <w:bottom w:val="single" w:sz="8" w:space="0" w:color="762663" w:themeColor="accent2"/>
          <w:right w:val="single" w:sz="8" w:space="0" w:color="762663" w:themeColor="accent2"/>
        </w:tcBorders>
      </w:tcPr>
    </w:tblStylePr>
    <w:tblStylePr w:type="firstCol">
      <w:rPr>
        <w:b/>
        <w:bCs/>
      </w:rPr>
    </w:tblStylePr>
    <w:tblStylePr w:type="lastCol">
      <w:rPr>
        <w:b/>
        <w:bCs/>
      </w:rPr>
    </w:tblStylePr>
    <w:tblStylePr w:type="band1Vert">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tblStylePr w:type="band1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style>
  <w:style w:type="table" w:styleId="Lichtearcering-accent6">
    <w:name w:val="Light Shading Accent 6"/>
    <w:basedOn w:val="Standaardtabel"/>
    <w:uiPriority w:val="60"/>
    <w:rsid w:val="00E07762"/>
    <w:pPr>
      <w:spacing w:line="240" w:lineRule="auto"/>
    </w:pPr>
    <w:rPr>
      <w:color w:val="B4B4AC" w:themeColor="accent6" w:themeShade="BF"/>
    </w:rPr>
    <w:tblPr>
      <w:tblStyleRowBandSize w:val="1"/>
      <w:tblStyleColBandSize w:val="1"/>
      <w:tblBorders>
        <w:top w:val="single" w:sz="8" w:space="0" w:color="EDEDEB" w:themeColor="accent6"/>
        <w:bottom w:val="single" w:sz="8" w:space="0" w:color="EDEDEB" w:themeColor="accent6"/>
      </w:tblBorders>
    </w:tblPr>
    <w:tblStylePr w:type="firstRow">
      <w:pPr>
        <w:spacing w:before="0" w:after="0" w:line="240" w:lineRule="auto"/>
      </w:pPr>
      <w:rPr>
        <w:b/>
        <w:bCs/>
      </w:rPr>
      <w:tblPr/>
      <w:tcPr>
        <w:tcBorders>
          <w:top w:val="single" w:sz="8" w:space="0" w:color="EDEDEB" w:themeColor="accent6"/>
          <w:left w:val="nil"/>
          <w:bottom w:val="single" w:sz="8" w:space="0" w:color="EDEDEB" w:themeColor="accent6"/>
          <w:right w:val="nil"/>
          <w:insideH w:val="nil"/>
          <w:insideV w:val="nil"/>
        </w:tcBorders>
      </w:tcPr>
    </w:tblStylePr>
    <w:tblStylePr w:type="lastRow">
      <w:pPr>
        <w:spacing w:before="0" w:after="0" w:line="240" w:lineRule="auto"/>
      </w:pPr>
      <w:rPr>
        <w:b/>
        <w:bCs/>
      </w:rPr>
      <w:tblPr/>
      <w:tcPr>
        <w:tcBorders>
          <w:top w:val="single" w:sz="8" w:space="0" w:color="EDEDEB" w:themeColor="accent6"/>
          <w:left w:val="nil"/>
          <w:bottom w:val="single" w:sz="8" w:space="0" w:color="EDEDEB"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FAF9" w:themeFill="accent6" w:themeFillTint="3F"/>
      </w:tcPr>
    </w:tblStylePr>
    <w:tblStylePr w:type="band1Horz">
      <w:tblPr/>
      <w:tcPr>
        <w:tcBorders>
          <w:left w:val="nil"/>
          <w:right w:val="nil"/>
          <w:insideH w:val="nil"/>
          <w:insideV w:val="nil"/>
        </w:tcBorders>
        <w:shd w:val="clear" w:color="auto" w:fill="FAFAF9" w:themeFill="accent6" w:themeFillTint="3F"/>
      </w:tcPr>
    </w:tblStylePr>
  </w:style>
  <w:style w:type="table" w:styleId="Klassieketabel1">
    <w:name w:val="Table Classic 1"/>
    <w:basedOn w:val="Standaardtabel"/>
    <w:semiHidden/>
    <w:rsid w:val="008D7BD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8D7BD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8D7BDD"/>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8D7BD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8D7BDD"/>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8D7BD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8D7BD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jst">
    <w:name w:val="List"/>
    <w:basedOn w:val="ZsysbasisEmtio"/>
    <w:next w:val="BasistekstEmtio"/>
    <w:uiPriority w:val="98"/>
    <w:semiHidden/>
    <w:rsid w:val="00F33259"/>
    <w:pPr>
      <w:ind w:left="284" w:hanging="284"/>
    </w:pPr>
  </w:style>
  <w:style w:type="paragraph" w:styleId="Lijst2">
    <w:name w:val="List 2"/>
    <w:basedOn w:val="ZsysbasisEmtio"/>
    <w:next w:val="BasistekstEmtio"/>
    <w:uiPriority w:val="98"/>
    <w:semiHidden/>
    <w:rsid w:val="00F33259"/>
    <w:pPr>
      <w:ind w:left="568" w:hanging="284"/>
    </w:pPr>
  </w:style>
  <w:style w:type="paragraph" w:styleId="Lijst3">
    <w:name w:val="List 3"/>
    <w:basedOn w:val="ZsysbasisEmtio"/>
    <w:next w:val="BasistekstEmtio"/>
    <w:uiPriority w:val="98"/>
    <w:semiHidden/>
    <w:rsid w:val="00F33259"/>
    <w:pPr>
      <w:ind w:left="851" w:hanging="284"/>
    </w:pPr>
  </w:style>
  <w:style w:type="paragraph" w:styleId="Lijst4">
    <w:name w:val="List 4"/>
    <w:basedOn w:val="ZsysbasisEmtio"/>
    <w:next w:val="BasistekstEmtio"/>
    <w:uiPriority w:val="98"/>
    <w:semiHidden/>
    <w:rsid w:val="00F33259"/>
    <w:pPr>
      <w:ind w:left="1135" w:hanging="284"/>
    </w:pPr>
  </w:style>
  <w:style w:type="paragraph" w:styleId="Lijst5">
    <w:name w:val="List 5"/>
    <w:basedOn w:val="ZsysbasisEmtio"/>
    <w:next w:val="BasistekstEmtio"/>
    <w:uiPriority w:val="98"/>
    <w:semiHidden/>
    <w:rsid w:val="00F33259"/>
    <w:pPr>
      <w:ind w:left="1418" w:hanging="284"/>
    </w:pPr>
  </w:style>
  <w:style w:type="paragraph" w:styleId="Index1">
    <w:name w:val="index 1"/>
    <w:basedOn w:val="ZsysbasisEmtio"/>
    <w:next w:val="BasistekstEmtio"/>
    <w:uiPriority w:val="98"/>
    <w:semiHidden/>
    <w:rsid w:val="00F33259"/>
  </w:style>
  <w:style w:type="paragraph" w:styleId="Lijstopsomteken">
    <w:name w:val="List Bullet"/>
    <w:basedOn w:val="ZsysbasisEmtio"/>
    <w:next w:val="BasistekstEmtio"/>
    <w:uiPriority w:val="98"/>
    <w:semiHidden/>
    <w:rsid w:val="00E7078D"/>
    <w:pPr>
      <w:numPr>
        <w:numId w:val="14"/>
      </w:numPr>
      <w:ind w:left="357" w:hanging="357"/>
    </w:pPr>
  </w:style>
  <w:style w:type="paragraph" w:styleId="Lijstopsomteken2">
    <w:name w:val="List Bullet 2"/>
    <w:basedOn w:val="ZsysbasisEmtio"/>
    <w:next w:val="BasistekstEmtio"/>
    <w:uiPriority w:val="98"/>
    <w:semiHidden/>
    <w:rsid w:val="00E7078D"/>
    <w:pPr>
      <w:numPr>
        <w:numId w:val="15"/>
      </w:numPr>
      <w:ind w:left="641" w:hanging="357"/>
    </w:pPr>
  </w:style>
  <w:style w:type="paragraph" w:styleId="Lijstopsomteken3">
    <w:name w:val="List Bullet 3"/>
    <w:basedOn w:val="ZsysbasisEmtio"/>
    <w:next w:val="BasistekstEmtio"/>
    <w:uiPriority w:val="98"/>
    <w:semiHidden/>
    <w:rsid w:val="00E7078D"/>
    <w:pPr>
      <w:numPr>
        <w:numId w:val="16"/>
      </w:numPr>
      <w:ind w:left="924" w:hanging="357"/>
    </w:pPr>
  </w:style>
  <w:style w:type="paragraph" w:styleId="Lijstopsomteken4">
    <w:name w:val="List Bullet 4"/>
    <w:basedOn w:val="ZsysbasisEmtio"/>
    <w:next w:val="BasistekstEmtio"/>
    <w:uiPriority w:val="98"/>
    <w:semiHidden/>
    <w:rsid w:val="00E7078D"/>
    <w:pPr>
      <w:numPr>
        <w:numId w:val="17"/>
      </w:numPr>
      <w:ind w:left="1208" w:hanging="357"/>
    </w:pPr>
  </w:style>
  <w:style w:type="paragraph" w:styleId="Lijstnummering">
    <w:name w:val="List Number"/>
    <w:basedOn w:val="ZsysbasisEmtio"/>
    <w:next w:val="BasistekstEmtio"/>
    <w:uiPriority w:val="98"/>
    <w:semiHidden/>
    <w:rsid w:val="00705849"/>
    <w:pPr>
      <w:numPr>
        <w:numId w:val="19"/>
      </w:numPr>
      <w:ind w:left="357" w:hanging="357"/>
    </w:pPr>
  </w:style>
  <w:style w:type="paragraph" w:styleId="Lijstnummering2">
    <w:name w:val="List Number 2"/>
    <w:basedOn w:val="ZsysbasisEmtio"/>
    <w:next w:val="BasistekstEmtio"/>
    <w:uiPriority w:val="98"/>
    <w:semiHidden/>
    <w:rsid w:val="00705849"/>
    <w:pPr>
      <w:numPr>
        <w:numId w:val="20"/>
      </w:numPr>
      <w:ind w:left="641" w:hanging="357"/>
    </w:pPr>
  </w:style>
  <w:style w:type="paragraph" w:styleId="Lijstnummering3">
    <w:name w:val="List Number 3"/>
    <w:basedOn w:val="ZsysbasisEmtio"/>
    <w:next w:val="BasistekstEmtio"/>
    <w:uiPriority w:val="98"/>
    <w:semiHidden/>
    <w:rsid w:val="00705849"/>
    <w:pPr>
      <w:numPr>
        <w:numId w:val="21"/>
      </w:numPr>
      <w:ind w:left="924" w:hanging="357"/>
    </w:pPr>
  </w:style>
  <w:style w:type="paragraph" w:styleId="Lijstnummering4">
    <w:name w:val="List Number 4"/>
    <w:basedOn w:val="ZsysbasisEmtio"/>
    <w:next w:val="BasistekstEmtio"/>
    <w:uiPriority w:val="98"/>
    <w:semiHidden/>
    <w:rsid w:val="00705849"/>
    <w:pPr>
      <w:numPr>
        <w:numId w:val="22"/>
      </w:numPr>
      <w:ind w:left="1208" w:hanging="357"/>
    </w:pPr>
  </w:style>
  <w:style w:type="paragraph" w:styleId="Lijstnummering5">
    <w:name w:val="List Number 5"/>
    <w:basedOn w:val="ZsysbasisEmtio"/>
    <w:next w:val="BasistekstEmtio"/>
    <w:uiPriority w:val="98"/>
    <w:semiHidden/>
    <w:rsid w:val="00705849"/>
    <w:pPr>
      <w:numPr>
        <w:numId w:val="23"/>
      </w:numPr>
      <w:ind w:left="1491" w:hanging="357"/>
    </w:pPr>
  </w:style>
  <w:style w:type="paragraph" w:styleId="Lijstvoortzetting">
    <w:name w:val="List Continue"/>
    <w:basedOn w:val="ZsysbasisEmtio"/>
    <w:next w:val="BasistekstEmtio"/>
    <w:uiPriority w:val="98"/>
    <w:semiHidden/>
    <w:rsid w:val="00705849"/>
    <w:pPr>
      <w:ind w:left="284"/>
    </w:pPr>
  </w:style>
  <w:style w:type="paragraph" w:styleId="Lijstvoortzetting2">
    <w:name w:val="List Continue 2"/>
    <w:basedOn w:val="ZsysbasisEmtio"/>
    <w:next w:val="BasistekstEmtio"/>
    <w:uiPriority w:val="98"/>
    <w:semiHidden/>
    <w:rsid w:val="00705849"/>
    <w:pPr>
      <w:ind w:left="567"/>
    </w:pPr>
  </w:style>
  <w:style w:type="paragraph" w:styleId="Lijstvoortzetting3">
    <w:name w:val="List Continue 3"/>
    <w:basedOn w:val="ZsysbasisEmtio"/>
    <w:next w:val="BasistekstEmtio"/>
    <w:uiPriority w:val="98"/>
    <w:semiHidden/>
    <w:rsid w:val="00705849"/>
    <w:pPr>
      <w:ind w:left="851"/>
    </w:pPr>
  </w:style>
  <w:style w:type="paragraph" w:styleId="Lijstvoortzetting4">
    <w:name w:val="List Continue 4"/>
    <w:basedOn w:val="ZsysbasisEmtio"/>
    <w:next w:val="BasistekstEmtio"/>
    <w:uiPriority w:val="98"/>
    <w:semiHidden/>
    <w:rsid w:val="00705849"/>
    <w:pPr>
      <w:ind w:left="1134"/>
    </w:pPr>
  </w:style>
  <w:style w:type="paragraph" w:styleId="Lijstvoortzetting5">
    <w:name w:val="List Continue 5"/>
    <w:basedOn w:val="ZsysbasisEmtio"/>
    <w:next w:val="BasistekstEmtio"/>
    <w:uiPriority w:val="98"/>
    <w:semiHidden/>
    <w:rsid w:val="00705849"/>
    <w:pPr>
      <w:ind w:left="1418"/>
    </w:pPr>
  </w:style>
  <w:style w:type="character" w:styleId="Intensievebenadrukking">
    <w:name w:val="Intense Emphasis"/>
    <w:basedOn w:val="Standaardalinea-lettertype"/>
    <w:uiPriority w:val="98"/>
    <w:semiHidden/>
    <w:rsid w:val="00FC3FA5"/>
    <w:rPr>
      <w:b/>
      <w:bCs/>
      <w:i/>
      <w:iCs/>
      <w:color w:val="auto"/>
    </w:rPr>
  </w:style>
  <w:style w:type="paragraph" w:styleId="Normaalweb">
    <w:name w:val="Normal (Web)"/>
    <w:basedOn w:val="ZsysbasisEmtio"/>
    <w:next w:val="BasistekstEmtio"/>
    <w:uiPriority w:val="98"/>
    <w:semiHidden/>
    <w:rsid w:val="0020607F"/>
  </w:style>
  <w:style w:type="paragraph" w:styleId="Notitiekop">
    <w:name w:val="Note Heading"/>
    <w:basedOn w:val="ZsysbasisEmtio"/>
    <w:next w:val="BasistekstEmtio"/>
    <w:uiPriority w:val="98"/>
    <w:semiHidden/>
    <w:rsid w:val="0020607F"/>
  </w:style>
  <w:style w:type="paragraph" w:styleId="Plattetekst">
    <w:name w:val="Body Text"/>
    <w:basedOn w:val="ZsysbasisEmtio"/>
    <w:next w:val="BasistekstEmtio"/>
    <w:link w:val="PlattetekstChar"/>
    <w:uiPriority w:val="98"/>
    <w:semiHidden/>
    <w:rsid w:val="0020607F"/>
  </w:style>
  <w:style w:type="paragraph" w:styleId="Plattetekst2">
    <w:name w:val="Body Text 2"/>
    <w:basedOn w:val="ZsysbasisEmtio"/>
    <w:next w:val="BasistekstEmtio"/>
    <w:link w:val="Plattetekst2Char"/>
    <w:uiPriority w:val="98"/>
    <w:semiHidden/>
    <w:rsid w:val="00E7078D"/>
  </w:style>
  <w:style w:type="paragraph" w:styleId="Plattetekst3">
    <w:name w:val="Body Text 3"/>
    <w:basedOn w:val="ZsysbasisEmtio"/>
    <w:next w:val="BasistekstEmtio"/>
    <w:uiPriority w:val="98"/>
    <w:semiHidden/>
    <w:rsid w:val="0020607F"/>
  </w:style>
  <w:style w:type="paragraph" w:styleId="Platteteksteersteinspringing">
    <w:name w:val="Body Text First Indent"/>
    <w:basedOn w:val="ZsysbasisEmtio"/>
    <w:next w:val="BasistekstEmtio"/>
    <w:link w:val="PlatteteksteersteinspringingChar"/>
    <w:uiPriority w:val="98"/>
    <w:semiHidden/>
    <w:rsid w:val="00E7078D"/>
    <w:pPr>
      <w:ind w:firstLine="360"/>
    </w:pPr>
  </w:style>
  <w:style w:type="character" w:customStyle="1" w:styleId="PlatteteksteersteinspringingChar">
    <w:name w:val="Platte tekst eerste inspringing Char"/>
    <w:basedOn w:val="PlattetekstChar"/>
    <w:link w:val="Platteteksteersteinspringing"/>
    <w:rsid w:val="00E7078D"/>
    <w:rPr>
      <w:rFonts w:asciiTheme="minorHAnsi" w:hAnsiTheme="minorHAnsi" w:cs="Maiandra GD"/>
      <w:color w:val="000000" w:themeColor="text1"/>
      <w:sz w:val="18"/>
      <w:szCs w:val="18"/>
    </w:rPr>
  </w:style>
  <w:style w:type="paragraph" w:styleId="Plattetekstinspringen">
    <w:name w:val="Body Text Indent"/>
    <w:basedOn w:val="ZsysbasisEmtio"/>
    <w:next w:val="BasistekstEmtio"/>
    <w:link w:val="PlattetekstinspringenChar"/>
    <w:uiPriority w:val="98"/>
    <w:semiHidden/>
    <w:rsid w:val="00E7078D"/>
    <w:pPr>
      <w:ind w:left="284"/>
    </w:pPr>
  </w:style>
  <w:style w:type="character" w:customStyle="1" w:styleId="PlattetekstinspringenChar">
    <w:name w:val="Platte tekst inspringen Char"/>
    <w:basedOn w:val="Standaardalinea-lettertype"/>
    <w:link w:val="Plattetekstinspringen"/>
    <w:rsid w:val="00E7078D"/>
    <w:rPr>
      <w:rFonts w:ascii="Maiandra GD" w:hAnsi="Maiandra GD" w:cs="Maiandra GD"/>
      <w:sz w:val="18"/>
      <w:szCs w:val="18"/>
    </w:rPr>
  </w:style>
  <w:style w:type="paragraph" w:styleId="Platteteksteersteinspringing2">
    <w:name w:val="Body Text First Indent 2"/>
    <w:basedOn w:val="ZsysbasisEmtio"/>
    <w:next w:val="BasistekstEmtio"/>
    <w:link w:val="Platteteksteersteinspringing2Char"/>
    <w:uiPriority w:val="98"/>
    <w:semiHidden/>
    <w:rsid w:val="00E7078D"/>
    <w:pPr>
      <w:ind w:left="360" w:firstLine="360"/>
    </w:pPr>
  </w:style>
  <w:style w:type="table" w:styleId="Professioneletabel">
    <w:name w:val="Table Professional"/>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ZsysbasisEmtioChar">
    <w:name w:val="Zsysbasis Emtio Char"/>
    <w:basedOn w:val="Standaardalinea-lettertype"/>
    <w:link w:val="ZsysbasisEmtio"/>
    <w:semiHidden/>
    <w:rsid w:val="00066DF0"/>
    <w:rPr>
      <w:rFonts w:ascii="Montserrat" w:hAnsi="Montserrat" w:cs="Maiandra GD"/>
      <w:color w:val="000000" w:themeColor="text1"/>
      <w:sz w:val="18"/>
      <w:szCs w:val="18"/>
    </w:rPr>
  </w:style>
  <w:style w:type="paragraph" w:styleId="Standaardinspringing">
    <w:name w:val="Normal Indent"/>
    <w:basedOn w:val="ZsysbasisEmtio"/>
    <w:next w:val="BasistekstEmtio"/>
    <w:uiPriority w:val="98"/>
    <w:semiHidden/>
    <w:rsid w:val="0020607F"/>
  </w:style>
  <w:style w:type="table" w:styleId="Tabelkolommen1">
    <w:name w:val="Table Columns 1"/>
    <w:basedOn w:val="Standaardtabel"/>
    <w:semiHidden/>
    <w:rsid w:val="008D7BDD"/>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8D7BDD"/>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8D7BDD"/>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8D7BD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8D7BD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semiHidden/>
    <w:rsid w:val="008D7BD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8D7BD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8D7BD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8D7BD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8D7BD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8D7BD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
    <w:name w:val="Table Grid"/>
    <w:basedOn w:val="Standaardtabel"/>
    <w:rsid w:val="009225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8D7BD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8D7BD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8D7BD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8D7BD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8D7B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semiHidden/>
    <w:rsid w:val="008D7B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erfijndetabel1">
    <w:name w:val="Table Subtle 1"/>
    <w:basedOn w:val="Standaardtabel"/>
    <w:semiHidden/>
    <w:rsid w:val="008D7BD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8D7BD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Voetnootmarkering">
    <w:name w:val="footnote reference"/>
    <w:aliases w:val="Voetnootmarkering Emtio"/>
    <w:basedOn w:val="Standaardalinea-lettertype"/>
    <w:uiPriority w:val="4"/>
    <w:rsid w:val="00CB7600"/>
    <w:rPr>
      <w:vertAlign w:val="superscript"/>
    </w:rPr>
  </w:style>
  <w:style w:type="paragraph" w:styleId="Voetnoottekst">
    <w:name w:val="footnote text"/>
    <w:aliases w:val="Voetnoottekst Emtio"/>
    <w:basedOn w:val="ZsysbasisEmtio"/>
    <w:uiPriority w:val="4"/>
    <w:rsid w:val="00CB7600"/>
    <w:rPr>
      <w:sz w:val="15"/>
    </w:rPr>
  </w:style>
  <w:style w:type="table" w:styleId="Webtabel1">
    <w:name w:val="Table Web 1"/>
    <w:basedOn w:val="Standaardtabel"/>
    <w:semiHidden/>
    <w:rsid w:val="008D7BD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8D7BD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8D7BD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Zwaar">
    <w:name w:val="Strong"/>
    <w:basedOn w:val="Standaardalinea-lettertype"/>
    <w:uiPriority w:val="98"/>
    <w:semiHidden/>
    <w:rsid w:val="00451FDB"/>
    <w:rPr>
      <w:b w:val="0"/>
      <w:bCs w:val="0"/>
    </w:rPr>
  </w:style>
  <w:style w:type="paragraph" w:styleId="Datum">
    <w:name w:val="Date"/>
    <w:basedOn w:val="ZsysbasisEmtio"/>
    <w:next w:val="BasistekstEmtio"/>
    <w:uiPriority w:val="98"/>
    <w:semiHidden/>
    <w:rsid w:val="0020607F"/>
  </w:style>
  <w:style w:type="paragraph" w:styleId="Tekstzonderopmaak">
    <w:name w:val="Plain Text"/>
    <w:basedOn w:val="ZsysbasisEmtio"/>
    <w:next w:val="BasistekstEmtio"/>
    <w:uiPriority w:val="98"/>
    <w:semiHidden/>
    <w:rsid w:val="0020607F"/>
  </w:style>
  <w:style w:type="paragraph" w:styleId="Ballontekst">
    <w:name w:val="Balloon Text"/>
    <w:basedOn w:val="ZsysbasisEmtio"/>
    <w:next w:val="BasistekstEmtio"/>
    <w:uiPriority w:val="98"/>
    <w:semiHidden/>
    <w:rsid w:val="0020607F"/>
  </w:style>
  <w:style w:type="paragraph" w:styleId="Bijschrift">
    <w:name w:val="caption"/>
    <w:aliases w:val="Bijschrift Emtio"/>
    <w:basedOn w:val="ZsysbasisEmtio"/>
    <w:next w:val="BasistekstEmtio"/>
    <w:uiPriority w:val="4"/>
    <w:qFormat/>
    <w:rsid w:val="0020607F"/>
  </w:style>
  <w:style w:type="character" w:customStyle="1" w:styleId="TekstopmerkingChar">
    <w:name w:val="Tekst opmerking Char"/>
    <w:basedOn w:val="ZsysbasisEmtioChar"/>
    <w:link w:val="Tekstopmerking"/>
    <w:semiHidden/>
    <w:rsid w:val="008736AE"/>
    <w:rPr>
      <w:rFonts w:asciiTheme="minorHAnsi" w:hAnsiTheme="minorHAnsi" w:cs="Maiandra GD"/>
      <w:color w:val="000000" w:themeColor="text1"/>
      <w:sz w:val="18"/>
      <w:szCs w:val="18"/>
    </w:rPr>
  </w:style>
  <w:style w:type="paragraph" w:styleId="Documentstructuur">
    <w:name w:val="Document Map"/>
    <w:basedOn w:val="ZsysbasisEmtio"/>
    <w:next w:val="BasistekstEmtio"/>
    <w:uiPriority w:val="98"/>
    <w:semiHidden/>
    <w:rsid w:val="0020607F"/>
  </w:style>
  <w:style w:type="table" w:styleId="Lichtearcering-accent5">
    <w:name w:val="Light Shading Accent 5"/>
    <w:basedOn w:val="Standaardtabel"/>
    <w:uiPriority w:val="60"/>
    <w:rsid w:val="00E07762"/>
    <w:pPr>
      <w:spacing w:line="240" w:lineRule="auto"/>
    </w:pPr>
    <w:rPr>
      <w:color w:val="D90C76" w:themeColor="accent5" w:themeShade="BF"/>
    </w:rPr>
    <w:tblPr>
      <w:tblStyleRowBandSize w:val="1"/>
      <w:tblStyleColBandSize w:val="1"/>
      <w:tblBorders>
        <w:top w:val="single" w:sz="8" w:space="0" w:color="F43F9D" w:themeColor="accent5"/>
        <w:bottom w:val="single" w:sz="8" w:space="0" w:color="F43F9D" w:themeColor="accent5"/>
      </w:tblBorders>
    </w:tblPr>
    <w:tblStylePr w:type="firstRow">
      <w:pPr>
        <w:spacing w:before="0" w:after="0" w:line="240" w:lineRule="auto"/>
      </w:pPr>
      <w:rPr>
        <w:b/>
        <w:bCs/>
      </w:rPr>
      <w:tblPr/>
      <w:tcPr>
        <w:tcBorders>
          <w:top w:val="single" w:sz="8" w:space="0" w:color="F43F9D" w:themeColor="accent5"/>
          <w:left w:val="nil"/>
          <w:bottom w:val="single" w:sz="8" w:space="0" w:color="F43F9D" w:themeColor="accent5"/>
          <w:right w:val="nil"/>
          <w:insideH w:val="nil"/>
          <w:insideV w:val="nil"/>
        </w:tcBorders>
      </w:tcPr>
    </w:tblStylePr>
    <w:tblStylePr w:type="lastRow">
      <w:pPr>
        <w:spacing w:before="0" w:after="0" w:line="240" w:lineRule="auto"/>
      </w:pPr>
      <w:rPr>
        <w:b/>
        <w:bCs/>
      </w:rPr>
      <w:tblPr/>
      <w:tcPr>
        <w:tcBorders>
          <w:top w:val="single" w:sz="8" w:space="0" w:color="F43F9D" w:themeColor="accent5"/>
          <w:left w:val="nil"/>
          <w:bottom w:val="single" w:sz="8" w:space="0" w:color="F43F9D"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CFE6" w:themeFill="accent5" w:themeFillTint="3F"/>
      </w:tcPr>
    </w:tblStylePr>
    <w:tblStylePr w:type="band1Horz">
      <w:tblPr/>
      <w:tcPr>
        <w:tcBorders>
          <w:left w:val="nil"/>
          <w:right w:val="nil"/>
          <w:insideH w:val="nil"/>
          <w:insideV w:val="nil"/>
        </w:tcBorders>
        <w:shd w:val="clear" w:color="auto" w:fill="FCCFE6" w:themeFill="accent5" w:themeFillTint="3F"/>
      </w:tcPr>
    </w:tblStylePr>
  </w:style>
  <w:style w:type="paragraph" w:styleId="Eindnoottekst">
    <w:name w:val="endnote text"/>
    <w:aliases w:val="Eindnoottekst Emtio"/>
    <w:basedOn w:val="ZsysbasisEmtio"/>
    <w:next w:val="BasistekstEmtio"/>
    <w:uiPriority w:val="4"/>
    <w:rsid w:val="0020607F"/>
  </w:style>
  <w:style w:type="paragraph" w:styleId="Indexkop">
    <w:name w:val="index heading"/>
    <w:basedOn w:val="ZsysbasisEmtio"/>
    <w:next w:val="BasistekstEmtio"/>
    <w:uiPriority w:val="98"/>
    <w:semiHidden/>
    <w:rsid w:val="0020607F"/>
  </w:style>
  <w:style w:type="paragraph" w:styleId="Kopbronvermelding">
    <w:name w:val="toa heading"/>
    <w:basedOn w:val="ZsysbasisEmtio"/>
    <w:next w:val="BasistekstEmtio"/>
    <w:uiPriority w:val="98"/>
    <w:semiHidden/>
    <w:rsid w:val="0020607F"/>
  </w:style>
  <w:style w:type="paragraph" w:styleId="Lijstopsomteken5">
    <w:name w:val="List Bullet 5"/>
    <w:basedOn w:val="ZsysbasisEmtio"/>
    <w:next w:val="BasistekstEmtio"/>
    <w:uiPriority w:val="98"/>
    <w:semiHidden/>
    <w:rsid w:val="00E7078D"/>
    <w:pPr>
      <w:numPr>
        <w:numId w:val="18"/>
      </w:numPr>
      <w:ind w:left="1491" w:hanging="357"/>
    </w:pPr>
  </w:style>
  <w:style w:type="paragraph" w:styleId="Macrotekst">
    <w:name w:val="macro"/>
    <w:basedOn w:val="ZsysbasisEmtio"/>
    <w:next w:val="BasistekstEmtio"/>
    <w:uiPriority w:val="98"/>
    <w:semiHidden/>
    <w:rsid w:val="0020607F"/>
  </w:style>
  <w:style w:type="paragraph" w:styleId="Tekstopmerking">
    <w:name w:val="annotation text"/>
    <w:basedOn w:val="ZsysbasisEmtio"/>
    <w:next w:val="BasistekstEmtio"/>
    <w:link w:val="TekstopmerkingChar"/>
    <w:uiPriority w:val="98"/>
    <w:semiHidden/>
    <w:rsid w:val="0020607F"/>
  </w:style>
  <w:style w:type="character" w:styleId="Intensieveverwijzing">
    <w:name w:val="Intense Reference"/>
    <w:basedOn w:val="Standaardalinea-lettertype"/>
    <w:uiPriority w:val="98"/>
    <w:semiHidden/>
    <w:rsid w:val="00FC3FA5"/>
    <w:rPr>
      <w:b/>
      <w:bCs/>
      <w:smallCaps/>
      <w:color w:val="auto"/>
      <w:spacing w:val="5"/>
      <w:u w:val="single"/>
    </w:rPr>
  </w:style>
  <w:style w:type="character" w:styleId="Verwijzingopmerking">
    <w:name w:val="annotation reference"/>
    <w:basedOn w:val="Standaardalinea-lettertype"/>
    <w:uiPriority w:val="98"/>
    <w:semiHidden/>
    <w:rsid w:val="0020607F"/>
    <w:rPr>
      <w:sz w:val="18"/>
      <w:szCs w:val="18"/>
    </w:rPr>
  </w:style>
  <w:style w:type="paragraph" w:customStyle="1" w:styleId="Opsommingteken1eniveauEmtio">
    <w:name w:val="Opsomming teken 1e niveau Emtio"/>
    <w:basedOn w:val="ZsysbasisEmtio"/>
    <w:uiPriority w:val="4"/>
    <w:rsid w:val="00AD44F1"/>
    <w:pPr>
      <w:ind w:left="284" w:hanging="284"/>
    </w:pPr>
  </w:style>
  <w:style w:type="paragraph" w:customStyle="1" w:styleId="Opsommingteken2eniveauEmtio">
    <w:name w:val="Opsomming teken 2e niveau Emtio"/>
    <w:basedOn w:val="ZsysbasisEmtio"/>
    <w:uiPriority w:val="4"/>
    <w:rsid w:val="00AD44F1"/>
    <w:pPr>
      <w:ind w:left="568" w:hanging="284"/>
    </w:pPr>
  </w:style>
  <w:style w:type="paragraph" w:customStyle="1" w:styleId="Opsommingteken3eniveauEmtio">
    <w:name w:val="Opsomming teken 3e niveau Emtio"/>
    <w:basedOn w:val="ZsysbasisEmtio"/>
    <w:uiPriority w:val="4"/>
    <w:rsid w:val="00AD44F1"/>
    <w:pPr>
      <w:ind w:left="852" w:hanging="284"/>
    </w:pPr>
  </w:style>
  <w:style w:type="paragraph" w:customStyle="1" w:styleId="Opsommingbolletje1eniveauEmtio">
    <w:name w:val="Opsomming bolletje 1e niveau Emtio"/>
    <w:basedOn w:val="ZsysbasisEmtio"/>
    <w:uiPriority w:val="4"/>
    <w:qFormat/>
    <w:rsid w:val="005017F3"/>
    <w:pPr>
      <w:ind w:left="284" w:hanging="284"/>
    </w:pPr>
  </w:style>
  <w:style w:type="paragraph" w:customStyle="1" w:styleId="Opsommingbolletje2eniveauEmtio">
    <w:name w:val="Opsomming bolletje 2e niveau Emtio"/>
    <w:basedOn w:val="ZsysbasisEmtio"/>
    <w:uiPriority w:val="4"/>
    <w:qFormat/>
    <w:rsid w:val="005017F3"/>
    <w:pPr>
      <w:ind w:left="568" w:hanging="284"/>
    </w:pPr>
  </w:style>
  <w:style w:type="paragraph" w:customStyle="1" w:styleId="Opsommingbolletje3eniveauEmtio">
    <w:name w:val="Opsomming bolletje 3e niveau Emtio"/>
    <w:basedOn w:val="ZsysbasisEmtio"/>
    <w:uiPriority w:val="4"/>
    <w:qFormat/>
    <w:rsid w:val="005017F3"/>
    <w:pPr>
      <w:ind w:left="852" w:hanging="284"/>
    </w:pPr>
  </w:style>
  <w:style w:type="numbering" w:customStyle="1" w:styleId="OpsommingbolletjeEmtio">
    <w:name w:val="Opsomming bolletje Emtio"/>
    <w:uiPriority w:val="4"/>
    <w:semiHidden/>
    <w:rsid w:val="005017F3"/>
    <w:pPr>
      <w:numPr>
        <w:numId w:val="1"/>
      </w:numPr>
    </w:pPr>
  </w:style>
  <w:style w:type="paragraph" w:customStyle="1" w:styleId="Opsommingkleineletter1eniveauEmtio">
    <w:name w:val="Opsomming kleine letter 1e niveau Emtio"/>
    <w:basedOn w:val="ZsysbasisEmtio"/>
    <w:uiPriority w:val="4"/>
    <w:qFormat/>
    <w:rsid w:val="00B01DA1"/>
    <w:pPr>
      <w:numPr>
        <w:numId w:val="24"/>
      </w:numPr>
    </w:pPr>
  </w:style>
  <w:style w:type="paragraph" w:customStyle="1" w:styleId="Opsommingkleineletter2eniveauEmtio">
    <w:name w:val="Opsomming kleine letter 2e niveau Emtio"/>
    <w:basedOn w:val="ZsysbasisEmtio"/>
    <w:uiPriority w:val="4"/>
    <w:qFormat/>
    <w:rsid w:val="00B01DA1"/>
    <w:pPr>
      <w:numPr>
        <w:ilvl w:val="1"/>
        <w:numId w:val="24"/>
      </w:numPr>
    </w:pPr>
  </w:style>
  <w:style w:type="paragraph" w:customStyle="1" w:styleId="Opsommingkleineletter3eniveauEmtio">
    <w:name w:val="Opsomming kleine letter 3e niveau Emtio"/>
    <w:basedOn w:val="ZsysbasisEmtio"/>
    <w:uiPriority w:val="4"/>
    <w:qFormat/>
    <w:rsid w:val="00B01DA1"/>
    <w:pPr>
      <w:numPr>
        <w:ilvl w:val="2"/>
        <w:numId w:val="24"/>
      </w:numPr>
    </w:pPr>
  </w:style>
  <w:style w:type="numbering" w:customStyle="1" w:styleId="OpsommingkleineletterEmtio">
    <w:name w:val="Opsomming kleine letter Emtio"/>
    <w:uiPriority w:val="4"/>
    <w:semiHidden/>
    <w:rsid w:val="00B01DA1"/>
    <w:pPr>
      <w:numPr>
        <w:numId w:val="8"/>
      </w:numPr>
    </w:pPr>
  </w:style>
  <w:style w:type="paragraph" w:customStyle="1" w:styleId="Opsommingnummer1eniveauEmtio">
    <w:name w:val="Opsomming nummer 1e niveau Emtio"/>
    <w:basedOn w:val="ZsysbasisEmtio"/>
    <w:uiPriority w:val="4"/>
    <w:qFormat/>
    <w:rsid w:val="00B01DA1"/>
    <w:pPr>
      <w:numPr>
        <w:numId w:val="25"/>
      </w:numPr>
    </w:pPr>
  </w:style>
  <w:style w:type="paragraph" w:customStyle="1" w:styleId="Opsommingnummer2eniveauEmtio">
    <w:name w:val="Opsomming nummer 2e niveau Emtio"/>
    <w:basedOn w:val="ZsysbasisEmtio"/>
    <w:uiPriority w:val="4"/>
    <w:qFormat/>
    <w:rsid w:val="00B01DA1"/>
    <w:pPr>
      <w:numPr>
        <w:ilvl w:val="1"/>
        <w:numId w:val="25"/>
      </w:numPr>
    </w:pPr>
  </w:style>
  <w:style w:type="paragraph" w:customStyle="1" w:styleId="Opsommingnummer3eniveauEmtio">
    <w:name w:val="Opsomming nummer 3e niveau Emtio"/>
    <w:basedOn w:val="ZsysbasisEmtio"/>
    <w:uiPriority w:val="4"/>
    <w:qFormat/>
    <w:rsid w:val="00B01DA1"/>
    <w:pPr>
      <w:numPr>
        <w:ilvl w:val="2"/>
        <w:numId w:val="25"/>
      </w:numPr>
    </w:pPr>
  </w:style>
  <w:style w:type="numbering" w:customStyle="1" w:styleId="OpsommingnummerEmtio">
    <w:name w:val="Opsomming nummer Emtio"/>
    <w:uiPriority w:val="4"/>
    <w:semiHidden/>
    <w:rsid w:val="00B01DA1"/>
    <w:pPr>
      <w:numPr>
        <w:numId w:val="2"/>
      </w:numPr>
    </w:pPr>
  </w:style>
  <w:style w:type="paragraph" w:customStyle="1" w:styleId="Opsommingopenrondje1eniveauEmtio">
    <w:name w:val="Opsomming open rondje 1e niveau Emtio"/>
    <w:basedOn w:val="ZsysbasisEmtio"/>
    <w:uiPriority w:val="4"/>
    <w:rsid w:val="00957CCB"/>
    <w:pPr>
      <w:ind w:left="284" w:hanging="284"/>
    </w:pPr>
  </w:style>
  <w:style w:type="paragraph" w:customStyle="1" w:styleId="Opsommingopenrondje2eniveauEmtio">
    <w:name w:val="Opsomming open rondje 2e niveau Emtio"/>
    <w:basedOn w:val="ZsysbasisEmtio"/>
    <w:uiPriority w:val="4"/>
    <w:rsid w:val="00957CCB"/>
    <w:pPr>
      <w:ind w:left="568" w:hanging="284"/>
    </w:pPr>
  </w:style>
  <w:style w:type="paragraph" w:customStyle="1" w:styleId="Opsommingopenrondje3eniveauEmtio">
    <w:name w:val="Opsomming open rondje 3e niveau Emtio"/>
    <w:basedOn w:val="ZsysbasisEmtio"/>
    <w:uiPriority w:val="4"/>
    <w:rsid w:val="00957CCB"/>
    <w:pPr>
      <w:ind w:left="852" w:hanging="284"/>
    </w:pPr>
  </w:style>
  <w:style w:type="numbering" w:customStyle="1" w:styleId="OpsommingopenrondjeEmtio">
    <w:name w:val="Opsomming open rondje Emtio"/>
    <w:uiPriority w:val="4"/>
    <w:semiHidden/>
    <w:rsid w:val="00957CCB"/>
    <w:pPr>
      <w:numPr>
        <w:numId w:val="3"/>
      </w:numPr>
    </w:pPr>
  </w:style>
  <w:style w:type="paragraph" w:customStyle="1" w:styleId="Opsommingstreepje1eniveauEmtio">
    <w:name w:val="Opsomming streepje 1e niveau Emtio"/>
    <w:basedOn w:val="ZsysbasisEmtio"/>
    <w:uiPriority w:val="4"/>
    <w:qFormat/>
    <w:rsid w:val="00B01DA1"/>
    <w:pPr>
      <w:ind w:left="284" w:hanging="284"/>
    </w:pPr>
  </w:style>
  <w:style w:type="paragraph" w:customStyle="1" w:styleId="Opsommingstreepje2eniveauEmtio">
    <w:name w:val="Opsomming streepje 2e niveau Emtio"/>
    <w:basedOn w:val="ZsysbasisEmtio"/>
    <w:uiPriority w:val="4"/>
    <w:qFormat/>
    <w:rsid w:val="00B01DA1"/>
    <w:pPr>
      <w:ind w:left="568" w:hanging="284"/>
    </w:pPr>
  </w:style>
  <w:style w:type="paragraph" w:customStyle="1" w:styleId="Opsommingstreepje3eniveauEmtio">
    <w:name w:val="Opsomming streepje 3e niveau Emtio"/>
    <w:basedOn w:val="ZsysbasisEmtio"/>
    <w:uiPriority w:val="4"/>
    <w:qFormat/>
    <w:rsid w:val="00B01DA1"/>
    <w:pPr>
      <w:ind w:left="852" w:hanging="284"/>
    </w:pPr>
  </w:style>
  <w:style w:type="numbering" w:customStyle="1" w:styleId="OpsommingstreepjeEmtio">
    <w:name w:val="Opsomming streepje Emtio"/>
    <w:uiPriority w:val="4"/>
    <w:semiHidden/>
    <w:rsid w:val="00B01DA1"/>
    <w:pPr>
      <w:numPr>
        <w:numId w:val="4"/>
      </w:numPr>
    </w:pPr>
  </w:style>
  <w:style w:type="character" w:styleId="Titelvanboek">
    <w:name w:val="Book Title"/>
    <w:basedOn w:val="Standaardalinea-lettertype"/>
    <w:uiPriority w:val="98"/>
    <w:semiHidden/>
    <w:rsid w:val="00E07762"/>
    <w:rPr>
      <w:b/>
      <w:bCs/>
      <w:smallCaps/>
      <w:spacing w:val="5"/>
    </w:rPr>
  </w:style>
  <w:style w:type="character" w:styleId="Tekstvantijdelijkeaanduiding">
    <w:name w:val="Placeholder Text"/>
    <w:basedOn w:val="zsysVeldMarkering"/>
    <w:uiPriority w:val="98"/>
    <w:semiHidden/>
    <w:rsid w:val="004C51F8"/>
    <w:rPr>
      <w:color w:val="000000"/>
      <w:bdr w:val="none" w:sz="0" w:space="0" w:color="auto"/>
      <w:shd w:val="clear" w:color="auto" w:fill="FFFF00"/>
    </w:rPr>
  </w:style>
  <w:style w:type="character" w:styleId="Subtieleverwijzing">
    <w:name w:val="Subtle Reference"/>
    <w:basedOn w:val="Standaardalinea-lettertype"/>
    <w:uiPriority w:val="98"/>
    <w:semiHidden/>
    <w:rsid w:val="008736AE"/>
    <w:rPr>
      <w:smallCaps/>
      <w:color w:val="auto"/>
      <w:u w:val="single"/>
    </w:rPr>
  </w:style>
  <w:style w:type="character" w:styleId="Subtielebenadrukking">
    <w:name w:val="Subtle Emphasis"/>
    <w:basedOn w:val="Standaardalinea-lettertype"/>
    <w:uiPriority w:val="98"/>
    <w:semiHidden/>
    <w:rsid w:val="00FC3FA5"/>
    <w:rPr>
      <w:i/>
      <w:iCs/>
      <w:color w:val="auto"/>
    </w:rPr>
  </w:style>
  <w:style w:type="table" w:styleId="Lichtearcering-accent4">
    <w:name w:val="Light Shading Accent 4"/>
    <w:basedOn w:val="Standaardtabel"/>
    <w:uiPriority w:val="60"/>
    <w:rsid w:val="00E07762"/>
    <w:pPr>
      <w:spacing w:line="240" w:lineRule="auto"/>
    </w:pPr>
    <w:rPr>
      <w:color w:val="2C3676" w:themeColor="accent4" w:themeShade="BF"/>
    </w:rPr>
    <w:tblPr>
      <w:tblStyleRowBandSize w:val="1"/>
      <w:tblStyleColBandSize w:val="1"/>
      <w:tblBorders>
        <w:top w:val="single" w:sz="8" w:space="0" w:color="3B499F" w:themeColor="accent4"/>
        <w:bottom w:val="single" w:sz="8" w:space="0" w:color="3B499F" w:themeColor="accent4"/>
      </w:tblBorders>
    </w:tblPr>
    <w:tblStylePr w:type="firstRow">
      <w:pPr>
        <w:spacing w:before="0" w:after="0" w:line="240" w:lineRule="auto"/>
      </w:pPr>
      <w:rPr>
        <w:b/>
        <w:bCs/>
      </w:rPr>
      <w:tblPr/>
      <w:tcPr>
        <w:tcBorders>
          <w:top w:val="single" w:sz="8" w:space="0" w:color="3B499F" w:themeColor="accent4"/>
          <w:left w:val="nil"/>
          <w:bottom w:val="single" w:sz="8" w:space="0" w:color="3B499F" w:themeColor="accent4"/>
          <w:right w:val="nil"/>
          <w:insideH w:val="nil"/>
          <w:insideV w:val="nil"/>
        </w:tcBorders>
      </w:tcPr>
    </w:tblStylePr>
    <w:tblStylePr w:type="lastRow">
      <w:pPr>
        <w:spacing w:before="0" w:after="0" w:line="240" w:lineRule="auto"/>
      </w:pPr>
      <w:rPr>
        <w:b/>
        <w:bCs/>
      </w:rPr>
      <w:tblPr/>
      <w:tcPr>
        <w:tcBorders>
          <w:top w:val="single" w:sz="8" w:space="0" w:color="3B499F" w:themeColor="accent4"/>
          <w:left w:val="nil"/>
          <w:bottom w:val="single" w:sz="8" w:space="0" w:color="3B49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ACEEB" w:themeFill="accent4" w:themeFillTint="3F"/>
      </w:tcPr>
    </w:tblStylePr>
    <w:tblStylePr w:type="band1Horz">
      <w:tblPr/>
      <w:tcPr>
        <w:tcBorders>
          <w:left w:val="nil"/>
          <w:right w:val="nil"/>
          <w:insideH w:val="nil"/>
          <w:insideV w:val="nil"/>
        </w:tcBorders>
        <w:shd w:val="clear" w:color="auto" w:fill="CACEEB" w:themeFill="accent4" w:themeFillTint="3F"/>
      </w:tcPr>
    </w:tblStylePr>
  </w:style>
  <w:style w:type="table" w:styleId="Lichtearcering-accent3">
    <w:name w:val="Light Shading Accent 3"/>
    <w:basedOn w:val="Standaardtabel"/>
    <w:uiPriority w:val="60"/>
    <w:rsid w:val="00E07762"/>
    <w:pPr>
      <w:spacing w:line="240" w:lineRule="auto"/>
    </w:pPr>
    <w:rPr>
      <w:color w:val="8B2C61" w:themeColor="accent3" w:themeShade="BF"/>
    </w:rPr>
    <w:tblPr>
      <w:tblStyleRowBandSize w:val="1"/>
      <w:tblStyleColBandSize w:val="1"/>
      <w:tblBorders>
        <w:top w:val="single" w:sz="8" w:space="0" w:color="BB3B82" w:themeColor="accent3"/>
        <w:bottom w:val="single" w:sz="8" w:space="0" w:color="BB3B82" w:themeColor="accent3"/>
      </w:tblBorders>
    </w:tblPr>
    <w:tblStylePr w:type="firstRow">
      <w:pPr>
        <w:spacing w:before="0" w:after="0" w:line="240" w:lineRule="auto"/>
      </w:pPr>
      <w:rPr>
        <w:b/>
        <w:bCs/>
      </w:rPr>
      <w:tblPr/>
      <w:tcPr>
        <w:tcBorders>
          <w:top w:val="single" w:sz="8" w:space="0" w:color="BB3B82" w:themeColor="accent3"/>
          <w:left w:val="nil"/>
          <w:bottom w:val="single" w:sz="8" w:space="0" w:color="BB3B82" w:themeColor="accent3"/>
          <w:right w:val="nil"/>
          <w:insideH w:val="nil"/>
          <w:insideV w:val="nil"/>
        </w:tcBorders>
      </w:tcPr>
    </w:tblStylePr>
    <w:tblStylePr w:type="lastRow">
      <w:pPr>
        <w:spacing w:before="0" w:after="0" w:line="240" w:lineRule="auto"/>
      </w:pPr>
      <w:rPr>
        <w:b/>
        <w:bCs/>
      </w:rPr>
      <w:tblPr/>
      <w:tcPr>
        <w:tcBorders>
          <w:top w:val="single" w:sz="8" w:space="0" w:color="BB3B82" w:themeColor="accent3"/>
          <w:left w:val="nil"/>
          <w:bottom w:val="single" w:sz="8" w:space="0" w:color="BB3B82"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CDE0" w:themeFill="accent3" w:themeFillTint="3F"/>
      </w:tcPr>
    </w:tblStylePr>
    <w:tblStylePr w:type="band1Horz">
      <w:tblPr/>
      <w:tcPr>
        <w:tcBorders>
          <w:left w:val="nil"/>
          <w:right w:val="nil"/>
          <w:insideH w:val="nil"/>
          <w:insideV w:val="nil"/>
        </w:tcBorders>
        <w:shd w:val="clear" w:color="auto" w:fill="EFCDE0" w:themeFill="accent3" w:themeFillTint="3F"/>
      </w:tcPr>
    </w:tblStylePr>
  </w:style>
  <w:style w:type="table" w:styleId="Lichtearcering-accent2">
    <w:name w:val="Light Shading Accent 2"/>
    <w:basedOn w:val="Standaardtabel"/>
    <w:uiPriority w:val="60"/>
    <w:rsid w:val="00E07762"/>
    <w:pPr>
      <w:spacing w:line="240" w:lineRule="auto"/>
    </w:pPr>
    <w:rPr>
      <w:color w:val="581C49" w:themeColor="accent2" w:themeShade="BF"/>
    </w:rPr>
    <w:tblPr>
      <w:tblStyleRowBandSize w:val="1"/>
      <w:tblStyleColBandSize w:val="1"/>
      <w:tblBorders>
        <w:top w:val="single" w:sz="8" w:space="0" w:color="762663" w:themeColor="accent2"/>
        <w:bottom w:val="single" w:sz="8" w:space="0" w:color="762663" w:themeColor="accent2"/>
      </w:tblBorders>
    </w:tblPr>
    <w:tblStylePr w:type="firstRow">
      <w:pPr>
        <w:spacing w:before="0" w:after="0" w:line="240" w:lineRule="auto"/>
      </w:pPr>
      <w:rPr>
        <w:b/>
        <w:bCs/>
      </w:rPr>
      <w:tblPr/>
      <w:tcPr>
        <w:tcBorders>
          <w:top w:val="single" w:sz="8" w:space="0" w:color="762663" w:themeColor="accent2"/>
          <w:left w:val="nil"/>
          <w:bottom w:val="single" w:sz="8" w:space="0" w:color="762663" w:themeColor="accent2"/>
          <w:right w:val="nil"/>
          <w:insideH w:val="nil"/>
          <w:insideV w:val="nil"/>
        </w:tcBorders>
      </w:tcPr>
    </w:tblStylePr>
    <w:tblStylePr w:type="lastRow">
      <w:pPr>
        <w:spacing w:before="0" w:after="0" w:line="240" w:lineRule="auto"/>
      </w:pPr>
      <w:rPr>
        <w:b/>
        <w:bCs/>
      </w:rPr>
      <w:tblPr/>
      <w:tcPr>
        <w:tcBorders>
          <w:top w:val="single" w:sz="8" w:space="0" w:color="762663" w:themeColor="accent2"/>
          <w:left w:val="nil"/>
          <w:bottom w:val="single" w:sz="8" w:space="0" w:color="762663"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9BCDE" w:themeFill="accent2" w:themeFillTint="3F"/>
      </w:tcPr>
    </w:tblStylePr>
    <w:tblStylePr w:type="band1Horz">
      <w:tblPr/>
      <w:tcPr>
        <w:tcBorders>
          <w:left w:val="nil"/>
          <w:right w:val="nil"/>
          <w:insideH w:val="nil"/>
          <w:insideV w:val="nil"/>
        </w:tcBorders>
        <w:shd w:val="clear" w:color="auto" w:fill="E9BCDE" w:themeFill="accent2" w:themeFillTint="3F"/>
      </w:tcPr>
    </w:tblStylePr>
  </w:style>
  <w:style w:type="table" w:styleId="Lichtraster-accent6">
    <w:name w:val="Light Grid Accent 6"/>
    <w:basedOn w:val="Standaardtabel"/>
    <w:uiPriority w:val="62"/>
    <w:rsid w:val="00E07762"/>
    <w:pPr>
      <w:spacing w:line="240" w:lineRule="auto"/>
    </w:p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insideH w:val="single" w:sz="8" w:space="0" w:color="EDEDEB" w:themeColor="accent6"/>
        <w:insideV w:val="single" w:sz="8" w:space="0" w:color="EDEDEB"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EDEB" w:themeColor="accent6"/>
          <w:left w:val="single" w:sz="8" w:space="0" w:color="EDEDEB" w:themeColor="accent6"/>
          <w:bottom w:val="single" w:sz="18" w:space="0" w:color="EDEDEB" w:themeColor="accent6"/>
          <w:right w:val="single" w:sz="8" w:space="0" w:color="EDEDEB" w:themeColor="accent6"/>
          <w:insideH w:val="nil"/>
          <w:insideV w:val="single" w:sz="8" w:space="0" w:color="EDEDEB"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EDEB" w:themeColor="accent6"/>
          <w:left w:val="single" w:sz="8" w:space="0" w:color="EDEDEB" w:themeColor="accent6"/>
          <w:bottom w:val="single" w:sz="8" w:space="0" w:color="EDEDEB" w:themeColor="accent6"/>
          <w:right w:val="single" w:sz="8" w:space="0" w:color="EDEDEB" w:themeColor="accent6"/>
          <w:insideH w:val="nil"/>
          <w:insideV w:val="single" w:sz="8" w:space="0" w:color="EDEDEB"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tblStylePr w:type="band1Vert">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shd w:val="clear" w:color="auto" w:fill="FAFAF9" w:themeFill="accent6" w:themeFillTint="3F"/>
      </w:tcPr>
    </w:tblStylePr>
    <w:tblStylePr w:type="band1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insideV w:val="single" w:sz="8" w:space="0" w:color="EDEDEB" w:themeColor="accent6"/>
        </w:tcBorders>
        <w:shd w:val="clear" w:color="auto" w:fill="FAFAF9" w:themeFill="accent6" w:themeFillTint="3F"/>
      </w:tcPr>
    </w:tblStylePr>
    <w:tblStylePr w:type="band2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insideV w:val="single" w:sz="8" w:space="0" w:color="EDEDEB" w:themeColor="accent6"/>
        </w:tcBorders>
      </w:tcPr>
    </w:tblStylePr>
  </w:style>
  <w:style w:type="table" w:styleId="Lichtraster-accent5">
    <w:name w:val="Light Grid Accent 5"/>
    <w:basedOn w:val="Standaardtabel"/>
    <w:uiPriority w:val="62"/>
    <w:rsid w:val="00E07762"/>
    <w:pPr>
      <w:spacing w:line="240" w:lineRule="auto"/>
    </w:p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insideH w:val="single" w:sz="8" w:space="0" w:color="F43F9D" w:themeColor="accent5"/>
        <w:insideV w:val="single" w:sz="8" w:space="0" w:color="F43F9D"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43F9D" w:themeColor="accent5"/>
          <w:left w:val="single" w:sz="8" w:space="0" w:color="F43F9D" w:themeColor="accent5"/>
          <w:bottom w:val="single" w:sz="18" w:space="0" w:color="F43F9D" w:themeColor="accent5"/>
          <w:right w:val="single" w:sz="8" w:space="0" w:color="F43F9D" w:themeColor="accent5"/>
          <w:insideH w:val="nil"/>
          <w:insideV w:val="single" w:sz="8" w:space="0" w:color="F43F9D"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43F9D" w:themeColor="accent5"/>
          <w:left w:val="single" w:sz="8" w:space="0" w:color="F43F9D" w:themeColor="accent5"/>
          <w:bottom w:val="single" w:sz="8" w:space="0" w:color="F43F9D" w:themeColor="accent5"/>
          <w:right w:val="single" w:sz="8" w:space="0" w:color="F43F9D" w:themeColor="accent5"/>
          <w:insideH w:val="nil"/>
          <w:insideV w:val="single" w:sz="8" w:space="0" w:color="F43F9D"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tblStylePr w:type="band1Vert">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shd w:val="clear" w:color="auto" w:fill="FCCFE6" w:themeFill="accent5" w:themeFillTint="3F"/>
      </w:tcPr>
    </w:tblStylePr>
    <w:tblStylePr w:type="band1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insideV w:val="single" w:sz="8" w:space="0" w:color="F43F9D" w:themeColor="accent5"/>
        </w:tcBorders>
        <w:shd w:val="clear" w:color="auto" w:fill="FCCFE6" w:themeFill="accent5" w:themeFillTint="3F"/>
      </w:tcPr>
    </w:tblStylePr>
    <w:tblStylePr w:type="band2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insideV w:val="single" w:sz="8" w:space="0" w:color="F43F9D" w:themeColor="accent5"/>
        </w:tcBorders>
      </w:tcPr>
    </w:tblStylePr>
  </w:style>
  <w:style w:type="table" w:styleId="Lichtraster-accent4">
    <w:name w:val="Light Grid Accent 4"/>
    <w:basedOn w:val="Standaardtabel"/>
    <w:uiPriority w:val="62"/>
    <w:rsid w:val="00E07762"/>
    <w:pPr>
      <w:spacing w:line="240" w:lineRule="auto"/>
    </w:p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insideH w:val="single" w:sz="8" w:space="0" w:color="3B499F" w:themeColor="accent4"/>
        <w:insideV w:val="single" w:sz="8" w:space="0" w:color="3B49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B499F" w:themeColor="accent4"/>
          <w:left w:val="single" w:sz="8" w:space="0" w:color="3B499F" w:themeColor="accent4"/>
          <w:bottom w:val="single" w:sz="18" w:space="0" w:color="3B499F" w:themeColor="accent4"/>
          <w:right w:val="single" w:sz="8" w:space="0" w:color="3B499F" w:themeColor="accent4"/>
          <w:insideH w:val="nil"/>
          <w:insideV w:val="single" w:sz="8" w:space="0" w:color="3B49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B499F" w:themeColor="accent4"/>
          <w:left w:val="single" w:sz="8" w:space="0" w:color="3B499F" w:themeColor="accent4"/>
          <w:bottom w:val="single" w:sz="8" w:space="0" w:color="3B499F" w:themeColor="accent4"/>
          <w:right w:val="single" w:sz="8" w:space="0" w:color="3B499F" w:themeColor="accent4"/>
          <w:insideH w:val="nil"/>
          <w:insideV w:val="single" w:sz="8" w:space="0" w:color="3B49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tblStylePr w:type="band1Vert">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shd w:val="clear" w:color="auto" w:fill="CACEEB" w:themeFill="accent4" w:themeFillTint="3F"/>
      </w:tcPr>
    </w:tblStylePr>
    <w:tblStylePr w:type="band1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insideV w:val="single" w:sz="8" w:space="0" w:color="3B499F" w:themeColor="accent4"/>
        </w:tcBorders>
        <w:shd w:val="clear" w:color="auto" w:fill="CACEEB" w:themeFill="accent4" w:themeFillTint="3F"/>
      </w:tcPr>
    </w:tblStylePr>
    <w:tblStylePr w:type="band2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insideV w:val="single" w:sz="8" w:space="0" w:color="3B499F" w:themeColor="accent4"/>
        </w:tcBorders>
      </w:tcPr>
    </w:tblStylePr>
  </w:style>
  <w:style w:type="table" w:styleId="Lichtraster-accent3">
    <w:name w:val="Light Grid Accent 3"/>
    <w:basedOn w:val="Standaardtabel"/>
    <w:uiPriority w:val="62"/>
    <w:rsid w:val="00E07762"/>
    <w:pPr>
      <w:spacing w:line="240" w:lineRule="auto"/>
    </w:p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insideH w:val="single" w:sz="8" w:space="0" w:color="BB3B82" w:themeColor="accent3"/>
        <w:insideV w:val="single" w:sz="8" w:space="0" w:color="BB3B82"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B3B82" w:themeColor="accent3"/>
          <w:left w:val="single" w:sz="8" w:space="0" w:color="BB3B82" w:themeColor="accent3"/>
          <w:bottom w:val="single" w:sz="18" w:space="0" w:color="BB3B82" w:themeColor="accent3"/>
          <w:right w:val="single" w:sz="8" w:space="0" w:color="BB3B82" w:themeColor="accent3"/>
          <w:insideH w:val="nil"/>
          <w:insideV w:val="single" w:sz="8" w:space="0" w:color="BB3B82"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B3B82" w:themeColor="accent3"/>
          <w:left w:val="single" w:sz="8" w:space="0" w:color="BB3B82" w:themeColor="accent3"/>
          <w:bottom w:val="single" w:sz="8" w:space="0" w:color="BB3B82" w:themeColor="accent3"/>
          <w:right w:val="single" w:sz="8" w:space="0" w:color="BB3B82" w:themeColor="accent3"/>
          <w:insideH w:val="nil"/>
          <w:insideV w:val="single" w:sz="8" w:space="0" w:color="BB3B82"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tblStylePr w:type="band1Vert">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shd w:val="clear" w:color="auto" w:fill="EFCDE0" w:themeFill="accent3" w:themeFillTint="3F"/>
      </w:tcPr>
    </w:tblStylePr>
    <w:tblStylePr w:type="band1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insideV w:val="single" w:sz="8" w:space="0" w:color="BB3B82" w:themeColor="accent3"/>
        </w:tcBorders>
        <w:shd w:val="clear" w:color="auto" w:fill="EFCDE0" w:themeFill="accent3" w:themeFillTint="3F"/>
      </w:tcPr>
    </w:tblStylePr>
    <w:tblStylePr w:type="band2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insideV w:val="single" w:sz="8" w:space="0" w:color="BB3B82" w:themeColor="accent3"/>
        </w:tcBorders>
      </w:tcPr>
    </w:tblStylePr>
  </w:style>
  <w:style w:type="table" w:styleId="Lichtraster-accent2">
    <w:name w:val="Light Grid Accent 2"/>
    <w:basedOn w:val="Standaardtabel"/>
    <w:uiPriority w:val="62"/>
    <w:rsid w:val="00E07762"/>
    <w:pPr>
      <w:spacing w:line="240" w:lineRule="auto"/>
    </w:p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insideH w:val="single" w:sz="8" w:space="0" w:color="762663" w:themeColor="accent2"/>
        <w:insideV w:val="single" w:sz="8" w:space="0" w:color="762663"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62663" w:themeColor="accent2"/>
          <w:left w:val="single" w:sz="8" w:space="0" w:color="762663" w:themeColor="accent2"/>
          <w:bottom w:val="single" w:sz="18" w:space="0" w:color="762663" w:themeColor="accent2"/>
          <w:right w:val="single" w:sz="8" w:space="0" w:color="762663" w:themeColor="accent2"/>
          <w:insideH w:val="nil"/>
          <w:insideV w:val="single" w:sz="8" w:space="0" w:color="762663"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62663" w:themeColor="accent2"/>
          <w:left w:val="single" w:sz="8" w:space="0" w:color="762663" w:themeColor="accent2"/>
          <w:bottom w:val="single" w:sz="8" w:space="0" w:color="762663" w:themeColor="accent2"/>
          <w:right w:val="single" w:sz="8" w:space="0" w:color="762663" w:themeColor="accent2"/>
          <w:insideH w:val="nil"/>
          <w:insideV w:val="single" w:sz="8" w:space="0" w:color="762663"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tblStylePr w:type="band1Vert">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shd w:val="clear" w:color="auto" w:fill="E9BCDE" w:themeFill="accent2" w:themeFillTint="3F"/>
      </w:tcPr>
    </w:tblStylePr>
    <w:tblStylePr w:type="band1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insideV w:val="single" w:sz="8" w:space="0" w:color="762663" w:themeColor="accent2"/>
        </w:tcBorders>
        <w:shd w:val="clear" w:color="auto" w:fill="E9BCDE" w:themeFill="accent2" w:themeFillTint="3F"/>
      </w:tcPr>
    </w:tblStylePr>
    <w:tblStylePr w:type="band2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insideV w:val="single" w:sz="8" w:space="0" w:color="762663" w:themeColor="accent2"/>
        </w:tcBorders>
      </w:tcPr>
    </w:tblStylePr>
  </w:style>
  <w:style w:type="table" w:styleId="Kleurrijkelijst-accent6">
    <w:name w:val="Colorful List Accent 6"/>
    <w:basedOn w:val="Standaardtabel"/>
    <w:uiPriority w:val="72"/>
    <w:rsid w:val="00E07762"/>
    <w:pPr>
      <w:spacing w:line="240" w:lineRule="auto"/>
    </w:pPr>
    <w:rPr>
      <w:color w:val="000000" w:themeColor="text1"/>
    </w:rPr>
    <w:tblPr>
      <w:tblStyleRowBandSize w:val="1"/>
      <w:tblStyleColBandSize w:val="1"/>
    </w:tblPr>
    <w:tcPr>
      <w:shd w:val="clear" w:color="auto" w:fill="FDFDFC" w:themeFill="accent6" w:themeFillTint="19"/>
    </w:tcPr>
    <w:tblStylePr w:type="firstRow">
      <w:rPr>
        <w:b/>
        <w:bCs/>
        <w:color w:val="FFFFFF" w:themeColor="background1"/>
      </w:rPr>
      <w:tblPr/>
      <w:tcPr>
        <w:tcBorders>
          <w:bottom w:val="single" w:sz="12" w:space="0" w:color="FFFFFF" w:themeColor="background1"/>
        </w:tcBorders>
        <w:shd w:val="clear" w:color="auto" w:fill="E80D7E" w:themeFill="accent5" w:themeFillShade="CC"/>
      </w:tcPr>
    </w:tblStylePr>
    <w:tblStylePr w:type="lastRow">
      <w:rPr>
        <w:b/>
        <w:bCs/>
        <w:color w:val="E80D7E"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FAF9" w:themeFill="accent6" w:themeFillTint="3F"/>
      </w:tcPr>
    </w:tblStylePr>
    <w:tblStylePr w:type="band1Horz">
      <w:tblPr/>
      <w:tcPr>
        <w:shd w:val="clear" w:color="auto" w:fill="FBFBFA" w:themeFill="accent6" w:themeFillTint="33"/>
      </w:tcPr>
    </w:tblStylePr>
  </w:style>
  <w:style w:type="table" w:styleId="Kleurrijkelijst-accent5">
    <w:name w:val="Colorful List Accent 5"/>
    <w:basedOn w:val="Standaardtabel"/>
    <w:uiPriority w:val="72"/>
    <w:rsid w:val="00E07762"/>
    <w:pPr>
      <w:spacing w:line="240" w:lineRule="auto"/>
    </w:pPr>
    <w:rPr>
      <w:color w:val="000000" w:themeColor="text1"/>
    </w:rPr>
    <w:tblPr>
      <w:tblStyleRowBandSize w:val="1"/>
      <w:tblStyleColBandSize w:val="1"/>
    </w:tblPr>
    <w:tcPr>
      <w:shd w:val="clear" w:color="auto" w:fill="FEECF5" w:themeFill="accent5" w:themeFillTint="19"/>
    </w:tcPr>
    <w:tblStylePr w:type="firstRow">
      <w:rPr>
        <w:b/>
        <w:bCs/>
        <w:color w:val="FFFFFF" w:themeColor="background1"/>
      </w:rPr>
      <w:tblPr/>
      <w:tcPr>
        <w:tcBorders>
          <w:bottom w:val="single" w:sz="12" w:space="0" w:color="FFFFFF" w:themeColor="background1"/>
        </w:tcBorders>
        <w:shd w:val="clear" w:color="auto" w:fill="C0C0B9" w:themeFill="accent6" w:themeFillShade="CC"/>
      </w:tcPr>
    </w:tblStylePr>
    <w:tblStylePr w:type="lastRow">
      <w:rPr>
        <w:b/>
        <w:bCs/>
        <w:color w:val="C0C0B9"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CFE6" w:themeFill="accent5" w:themeFillTint="3F"/>
      </w:tcPr>
    </w:tblStylePr>
    <w:tblStylePr w:type="band1Horz">
      <w:tblPr/>
      <w:tcPr>
        <w:shd w:val="clear" w:color="auto" w:fill="FCD8EB" w:themeFill="accent5" w:themeFillTint="33"/>
      </w:tcPr>
    </w:tblStylePr>
  </w:style>
  <w:style w:type="table" w:styleId="Kleurrijkelijst-accent4">
    <w:name w:val="Colorful List Accent 4"/>
    <w:basedOn w:val="Standaardtabel"/>
    <w:uiPriority w:val="72"/>
    <w:rsid w:val="00E07762"/>
    <w:pPr>
      <w:spacing w:line="240" w:lineRule="auto"/>
    </w:pPr>
    <w:rPr>
      <w:color w:val="000000" w:themeColor="text1"/>
    </w:rPr>
    <w:tblPr>
      <w:tblStyleRowBandSize w:val="1"/>
      <w:tblStyleColBandSize w:val="1"/>
    </w:tblPr>
    <w:tcPr>
      <w:shd w:val="clear" w:color="auto" w:fill="EAEBF7" w:themeFill="accent4" w:themeFillTint="19"/>
    </w:tcPr>
    <w:tblStylePr w:type="firstRow">
      <w:rPr>
        <w:b/>
        <w:bCs/>
        <w:color w:val="FFFFFF" w:themeColor="background1"/>
      </w:rPr>
      <w:tblPr/>
      <w:tcPr>
        <w:tcBorders>
          <w:bottom w:val="single" w:sz="12" w:space="0" w:color="FFFFFF" w:themeColor="background1"/>
        </w:tcBorders>
        <w:shd w:val="clear" w:color="auto" w:fill="952F67" w:themeFill="accent3" w:themeFillShade="CC"/>
      </w:tcPr>
    </w:tblStylePr>
    <w:tblStylePr w:type="lastRow">
      <w:rPr>
        <w:b/>
        <w:bCs/>
        <w:color w:val="952F67"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ACEEB" w:themeFill="accent4" w:themeFillTint="3F"/>
      </w:tcPr>
    </w:tblStylePr>
    <w:tblStylePr w:type="band1Horz">
      <w:tblPr/>
      <w:tcPr>
        <w:shd w:val="clear" w:color="auto" w:fill="D4D7EF" w:themeFill="accent4" w:themeFillTint="33"/>
      </w:tcPr>
    </w:tblStylePr>
  </w:style>
  <w:style w:type="table" w:styleId="Kleurrijkelijst-accent3">
    <w:name w:val="Colorful List Accent 3"/>
    <w:basedOn w:val="Standaardtabel"/>
    <w:uiPriority w:val="72"/>
    <w:rsid w:val="00E07762"/>
    <w:pPr>
      <w:spacing w:line="240" w:lineRule="auto"/>
    </w:pPr>
    <w:rPr>
      <w:color w:val="000000" w:themeColor="text1"/>
    </w:rPr>
    <w:tblPr>
      <w:tblStyleRowBandSize w:val="1"/>
      <w:tblStyleColBandSize w:val="1"/>
    </w:tblPr>
    <w:tcPr>
      <w:shd w:val="clear" w:color="auto" w:fill="F8EBF2" w:themeFill="accent3" w:themeFillTint="19"/>
    </w:tcPr>
    <w:tblStylePr w:type="firstRow">
      <w:rPr>
        <w:b/>
        <w:bCs/>
        <w:color w:val="FFFFFF" w:themeColor="background1"/>
      </w:rPr>
      <w:tblPr/>
      <w:tcPr>
        <w:tcBorders>
          <w:bottom w:val="single" w:sz="12" w:space="0" w:color="FFFFFF" w:themeColor="background1"/>
        </w:tcBorders>
        <w:shd w:val="clear" w:color="auto" w:fill="2F3A7F" w:themeFill="accent4" w:themeFillShade="CC"/>
      </w:tcPr>
    </w:tblStylePr>
    <w:tblStylePr w:type="lastRow">
      <w:rPr>
        <w:b/>
        <w:bCs/>
        <w:color w:val="2F3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CDE0" w:themeFill="accent3" w:themeFillTint="3F"/>
      </w:tcPr>
    </w:tblStylePr>
    <w:tblStylePr w:type="band1Horz">
      <w:tblPr/>
      <w:tcPr>
        <w:shd w:val="clear" w:color="auto" w:fill="F2D6E5" w:themeFill="accent3" w:themeFillTint="33"/>
      </w:tcPr>
    </w:tblStylePr>
  </w:style>
  <w:style w:type="table" w:styleId="Kleurrijkelijst-accent2">
    <w:name w:val="Colorful List Accent 2"/>
    <w:basedOn w:val="Standaardtabel"/>
    <w:uiPriority w:val="72"/>
    <w:rsid w:val="00E07762"/>
    <w:pPr>
      <w:spacing w:line="240" w:lineRule="auto"/>
    </w:pPr>
    <w:rPr>
      <w:color w:val="000000" w:themeColor="text1"/>
    </w:rPr>
    <w:tblPr>
      <w:tblStyleRowBandSize w:val="1"/>
      <w:tblStyleColBandSize w:val="1"/>
    </w:tblPr>
    <w:tcPr>
      <w:shd w:val="clear" w:color="auto" w:fill="F6E4F2" w:themeFill="accent2" w:themeFillTint="19"/>
    </w:tcPr>
    <w:tblStylePr w:type="firstRow">
      <w:rPr>
        <w:b/>
        <w:bCs/>
        <w:color w:val="FFFFFF" w:themeColor="background1"/>
      </w:rPr>
      <w:tblPr/>
      <w:tcPr>
        <w:tcBorders>
          <w:bottom w:val="single" w:sz="12" w:space="0" w:color="FFFFFF" w:themeColor="background1"/>
        </w:tcBorders>
        <w:shd w:val="clear" w:color="auto" w:fill="5E1E4E" w:themeFill="accent2" w:themeFillShade="CC"/>
      </w:tcPr>
    </w:tblStylePr>
    <w:tblStylePr w:type="lastRow">
      <w:rPr>
        <w:b/>
        <w:bCs/>
        <w:color w:val="5E1E4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9BCDE" w:themeFill="accent2" w:themeFillTint="3F"/>
      </w:tcPr>
    </w:tblStylePr>
    <w:tblStylePr w:type="band1Horz">
      <w:tblPr/>
      <w:tcPr>
        <w:shd w:val="clear" w:color="auto" w:fill="EDC9E5" w:themeFill="accent2" w:themeFillTint="33"/>
      </w:tcPr>
    </w:tblStylePr>
  </w:style>
  <w:style w:type="table" w:styleId="Kleurrijkelijst-accent1">
    <w:name w:val="Colorful List Accent 1"/>
    <w:basedOn w:val="Standaardtabel"/>
    <w:uiPriority w:val="72"/>
    <w:rsid w:val="00E07762"/>
    <w:pPr>
      <w:spacing w:line="240" w:lineRule="auto"/>
    </w:pPr>
    <w:rPr>
      <w:color w:val="000000" w:themeColor="text1"/>
    </w:rPr>
    <w:tblPr>
      <w:tblStyleRowBandSize w:val="1"/>
      <w:tblStyleColBandSize w:val="1"/>
    </w:tblPr>
    <w:tcPr>
      <w:shd w:val="clear" w:color="auto" w:fill="F5DAFC" w:themeFill="accent1" w:themeFillTint="19"/>
    </w:tcPr>
    <w:tblStylePr w:type="firstRow">
      <w:rPr>
        <w:b/>
        <w:bCs/>
        <w:color w:val="FFFFFF" w:themeColor="background1"/>
      </w:rPr>
      <w:tblPr/>
      <w:tcPr>
        <w:tcBorders>
          <w:bottom w:val="single" w:sz="12" w:space="0" w:color="FFFFFF" w:themeColor="background1"/>
        </w:tcBorders>
        <w:shd w:val="clear" w:color="auto" w:fill="5E1E4E" w:themeFill="accent2" w:themeFillShade="CC"/>
      </w:tcPr>
    </w:tblStylePr>
    <w:tblStylePr w:type="lastRow">
      <w:rPr>
        <w:b/>
        <w:bCs/>
        <w:color w:val="5E1E4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A2F7" w:themeFill="accent1" w:themeFillTint="3F"/>
      </w:tcPr>
    </w:tblStylePr>
    <w:tblStylePr w:type="band1Horz">
      <w:tblPr/>
      <w:tcPr>
        <w:shd w:val="clear" w:color="auto" w:fill="ECB4F8" w:themeFill="accent1" w:themeFillTint="33"/>
      </w:tcPr>
    </w:tblStylePr>
  </w:style>
  <w:style w:type="table" w:styleId="Kleurrijkearcering-accent6">
    <w:name w:val="Colorful Shading Accent 6"/>
    <w:basedOn w:val="Standaardtabel"/>
    <w:uiPriority w:val="71"/>
    <w:rsid w:val="00E07762"/>
    <w:pPr>
      <w:spacing w:line="240" w:lineRule="auto"/>
    </w:pPr>
    <w:rPr>
      <w:color w:val="000000" w:themeColor="text1"/>
    </w:rPr>
    <w:tblPr>
      <w:tblStyleRowBandSize w:val="1"/>
      <w:tblStyleColBandSize w:val="1"/>
      <w:tblBorders>
        <w:top w:val="single" w:sz="24" w:space="0" w:color="F43F9D" w:themeColor="accent5"/>
        <w:left w:val="single" w:sz="4" w:space="0" w:color="EDEDEB" w:themeColor="accent6"/>
        <w:bottom w:val="single" w:sz="4" w:space="0" w:color="EDEDEB" w:themeColor="accent6"/>
        <w:right w:val="single" w:sz="4" w:space="0" w:color="EDEDEB" w:themeColor="accent6"/>
        <w:insideH w:val="single" w:sz="4" w:space="0" w:color="FFFFFF" w:themeColor="background1"/>
        <w:insideV w:val="single" w:sz="4" w:space="0" w:color="FFFFFF" w:themeColor="background1"/>
      </w:tblBorders>
    </w:tblPr>
    <w:tcPr>
      <w:shd w:val="clear" w:color="auto" w:fill="FDFDFC" w:themeFill="accent6" w:themeFillTint="19"/>
    </w:tcPr>
    <w:tblStylePr w:type="firstRow">
      <w:rPr>
        <w:b/>
        <w:bCs/>
      </w:rPr>
      <w:tblPr/>
      <w:tcPr>
        <w:tcBorders>
          <w:top w:val="nil"/>
          <w:left w:val="nil"/>
          <w:bottom w:val="single" w:sz="24" w:space="0" w:color="F43F9D"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39387" w:themeFill="accent6" w:themeFillShade="99"/>
      </w:tcPr>
    </w:tblStylePr>
    <w:tblStylePr w:type="firstCol">
      <w:rPr>
        <w:color w:val="FFFFFF" w:themeColor="background1"/>
      </w:rPr>
      <w:tblPr/>
      <w:tcPr>
        <w:tcBorders>
          <w:top w:val="nil"/>
          <w:left w:val="nil"/>
          <w:bottom w:val="nil"/>
          <w:right w:val="nil"/>
          <w:insideH w:val="single" w:sz="4" w:space="0" w:color="939387" w:themeColor="accent6" w:themeShade="99"/>
          <w:insideV w:val="nil"/>
        </w:tcBorders>
        <w:shd w:val="clear" w:color="auto" w:fill="939387"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39387" w:themeFill="accent6" w:themeFillShade="99"/>
      </w:tcPr>
    </w:tblStylePr>
    <w:tblStylePr w:type="band1Vert">
      <w:tblPr/>
      <w:tcPr>
        <w:shd w:val="clear" w:color="auto" w:fill="F7F7F6" w:themeFill="accent6" w:themeFillTint="66"/>
      </w:tcPr>
    </w:tblStylePr>
    <w:tblStylePr w:type="band1Horz">
      <w:tblPr/>
      <w:tcPr>
        <w:shd w:val="clear" w:color="auto" w:fill="F6F6F5" w:themeFill="accent6"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rsid w:val="00E07762"/>
    <w:pPr>
      <w:spacing w:line="240" w:lineRule="auto"/>
    </w:pPr>
    <w:rPr>
      <w:color w:val="000000" w:themeColor="text1"/>
    </w:rPr>
    <w:tblPr>
      <w:tblStyleRowBandSize w:val="1"/>
      <w:tblStyleColBandSize w:val="1"/>
      <w:tblBorders>
        <w:top w:val="single" w:sz="24" w:space="0" w:color="EDEDEB" w:themeColor="accent6"/>
        <w:left w:val="single" w:sz="4" w:space="0" w:color="F43F9D" w:themeColor="accent5"/>
        <w:bottom w:val="single" w:sz="4" w:space="0" w:color="F43F9D" w:themeColor="accent5"/>
        <w:right w:val="single" w:sz="4" w:space="0" w:color="F43F9D" w:themeColor="accent5"/>
        <w:insideH w:val="single" w:sz="4" w:space="0" w:color="FFFFFF" w:themeColor="background1"/>
        <w:insideV w:val="single" w:sz="4" w:space="0" w:color="FFFFFF" w:themeColor="background1"/>
      </w:tblBorders>
    </w:tblPr>
    <w:tcPr>
      <w:shd w:val="clear" w:color="auto" w:fill="FEECF5" w:themeFill="accent5" w:themeFillTint="19"/>
    </w:tcPr>
    <w:tblStylePr w:type="firstRow">
      <w:rPr>
        <w:b/>
        <w:bCs/>
      </w:rPr>
      <w:tblPr/>
      <w:tcPr>
        <w:tcBorders>
          <w:top w:val="nil"/>
          <w:left w:val="nil"/>
          <w:bottom w:val="single" w:sz="24" w:space="0" w:color="EDEDEB"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E0A5E" w:themeFill="accent5" w:themeFillShade="99"/>
      </w:tcPr>
    </w:tblStylePr>
    <w:tblStylePr w:type="firstCol">
      <w:rPr>
        <w:color w:val="FFFFFF" w:themeColor="background1"/>
      </w:rPr>
      <w:tblPr/>
      <w:tcPr>
        <w:tcBorders>
          <w:top w:val="nil"/>
          <w:left w:val="nil"/>
          <w:bottom w:val="nil"/>
          <w:right w:val="nil"/>
          <w:insideH w:val="single" w:sz="4" w:space="0" w:color="AE0A5E" w:themeColor="accent5" w:themeShade="99"/>
          <w:insideV w:val="nil"/>
        </w:tcBorders>
        <w:shd w:val="clear" w:color="auto" w:fill="AE0A5E"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AE0A5E" w:themeFill="accent5" w:themeFillShade="99"/>
      </w:tcPr>
    </w:tblStylePr>
    <w:tblStylePr w:type="band1Vert">
      <w:tblPr/>
      <w:tcPr>
        <w:shd w:val="clear" w:color="auto" w:fill="FAB2D7" w:themeFill="accent5" w:themeFillTint="66"/>
      </w:tcPr>
    </w:tblStylePr>
    <w:tblStylePr w:type="band1Horz">
      <w:tblPr/>
      <w:tcPr>
        <w:shd w:val="clear" w:color="auto" w:fill="F99FCD" w:themeFill="accent5" w:themeFillTint="7F"/>
      </w:tcPr>
    </w:tblStylePr>
    <w:tblStylePr w:type="neCell">
      <w:rPr>
        <w:color w:val="000000" w:themeColor="text1"/>
      </w:rPr>
    </w:tblStylePr>
    <w:tblStylePr w:type="nwCell">
      <w:rPr>
        <w:color w:val="000000" w:themeColor="text1"/>
      </w:rPr>
    </w:tblStylePr>
  </w:style>
  <w:style w:type="table" w:styleId="Kleurrijkearcering-accent4">
    <w:name w:val="Colorful Shading Accent 4"/>
    <w:basedOn w:val="Standaardtabel"/>
    <w:uiPriority w:val="71"/>
    <w:rsid w:val="00E07762"/>
    <w:pPr>
      <w:spacing w:line="240" w:lineRule="auto"/>
    </w:pPr>
    <w:rPr>
      <w:color w:val="000000" w:themeColor="text1"/>
    </w:rPr>
    <w:tblPr>
      <w:tblStyleRowBandSize w:val="1"/>
      <w:tblStyleColBandSize w:val="1"/>
      <w:tblBorders>
        <w:top w:val="single" w:sz="24" w:space="0" w:color="BB3B82" w:themeColor="accent3"/>
        <w:left w:val="single" w:sz="4" w:space="0" w:color="3B499F" w:themeColor="accent4"/>
        <w:bottom w:val="single" w:sz="4" w:space="0" w:color="3B499F" w:themeColor="accent4"/>
        <w:right w:val="single" w:sz="4" w:space="0" w:color="3B499F" w:themeColor="accent4"/>
        <w:insideH w:val="single" w:sz="4" w:space="0" w:color="FFFFFF" w:themeColor="background1"/>
        <w:insideV w:val="single" w:sz="4" w:space="0" w:color="FFFFFF" w:themeColor="background1"/>
      </w:tblBorders>
    </w:tblPr>
    <w:tcPr>
      <w:shd w:val="clear" w:color="auto" w:fill="EAEBF7" w:themeFill="accent4" w:themeFillTint="19"/>
    </w:tcPr>
    <w:tblStylePr w:type="firstRow">
      <w:rPr>
        <w:b/>
        <w:bCs/>
      </w:rPr>
      <w:tblPr/>
      <w:tcPr>
        <w:tcBorders>
          <w:top w:val="nil"/>
          <w:left w:val="nil"/>
          <w:bottom w:val="single" w:sz="24" w:space="0" w:color="BB3B82"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32B5F" w:themeFill="accent4" w:themeFillShade="99"/>
      </w:tcPr>
    </w:tblStylePr>
    <w:tblStylePr w:type="firstCol">
      <w:rPr>
        <w:color w:val="FFFFFF" w:themeColor="background1"/>
      </w:rPr>
      <w:tblPr/>
      <w:tcPr>
        <w:tcBorders>
          <w:top w:val="nil"/>
          <w:left w:val="nil"/>
          <w:bottom w:val="nil"/>
          <w:right w:val="nil"/>
          <w:insideH w:val="single" w:sz="4" w:space="0" w:color="232B5F" w:themeColor="accent4" w:themeShade="99"/>
          <w:insideV w:val="nil"/>
        </w:tcBorders>
        <w:shd w:val="clear" w:color="auto" w:fill="232B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232B5F" w:themeFill="accent4" w:themeFillShade="99"/>
      </w:tcPr>
    </w:tblStylePr>
    <w:tblStylePr w:type="band1Vert">
      <w:tblPr/>
      <w:tcPr>
        <w:shd w:val="clear" w:color="auto" w:fill="A9B1DF" w:themeFill="accent4" w:themeFillTint="66"/>
      </w:tcPr>
    </w:tblStylePr>
    <w:tblStylePr w:type="band1Horz">
      <w:tblPr/>
      <w:tcPr>
        <w:shd w:val="clear" w:color="auto" w:fill="949DD7" w:themeFill="accent4"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rsid w:val="00E07762"/>
    <w:pPr>
      <w:spacing w:line="240" w:lineRule="auto"/>
    </w:pPr>
    <w:rPr>
      <w:color w:val="000000" w:themeColor="text1"/>
    </w:rPr>
    <w:tblPr>
      <w:tblStyleRowBandSize w:val="1"/>
      <w:tblStyleColBandSize w:val="1"/>
      <w:tblBorders>
        <w:top w:val="single" w:sz="24" w:space="0" w:color="3B499F" w:themeColor="accent4"/>
        <w:left w:val="single" w:sz="4" w:space="0" w:color="BB3B82" w:themeColor="accent3"/>
        <w:bottom w:val="single" w:sz="4" w:space="0" w:color="BB3B82" w:themeColor="accent3"/>
        <w:right w:val="single" w:sz="4" w:space="0" w:color="BB3B82" w:themeColor="accent3"/>
        <w:insideH w:val="single" w:sz="4" w:space="0" w:color="FFFFFF" w:themeColor="background1"/>
        <w:insideV w:val="single" w:sz="4" w:space="0" w:color="FFFFFF" w:themeColor="background1"/>
      </w:tblBorders>
    </w:tblPr>
    <w:tcPr>
      <w:shd w:val="clear" w:color="auto" w:fill="F8EBF2" w:themeFill="accent3" w:themeFillTint="19"/>
    </w:tcPr>
    <w:tblStylePr w:type="firstRow">
      <w:rPr>
        <w:b/>
        <w:bCs/>
      </w:rPr>
      <w:tblPr/>
      <w:tcPr>
        <w:tcBorders>
          <w:top w:val="nil"/>
          <w:left w:val="nil"/>
          <w:bottom w:val="single" w:sz="24" w:space="0" w:color="3B49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F234D" w:themeFill="accent3" w:themeFillShade="99"/>
      </w:tcPr>
    </w:tblStylePr>
    <w:tblStylePr w:type="firstCol">
      <w:rPr>
        <w:color w:val="FFFFFF" w:themeColor="background1"/>
      </w:rPr>
      <w:tblPr/>
      <w:tcPr>
        <w:tcBorders>
          <w:top w:val="nil"/>
          <w:left w:val="nil"/>
          <w:bottom w:val="nil"/>
          <w:right w:val="nil"/>
          <w:insideH w:val="single" w:sz="4" w:space="0" w:color="6F234D" w:themeColor="accent3" w:themeShade="99"/>
          <w:insideV w:val="nil"/>
        </w:tcBorders>
        <w:shd w:val="clear" w:color="auto" w:fill="6F234D"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F234D" w:themeFill="accent3" w:themeFillShade="99"/>
      </w:tcPr>
    </w:tblStylePr>
    <w:tblStylePr w:type="band1Vert">
      <w:tblPr/>
      <w:tcPr>
        <w:shd w:val="clear" w:color="auto" w:fill="E5AECD" w:themeFill="accent3" w:themeFillTint="66"/>
      </w:tcPr>
    </w:tblStylePr>
    <w:tblStylePr w:type="band1Horz">
      <w:tblPr/>
      <w:tcPr>
        <w:shd w:val="clear" w:color="auto" w:fill="DF9AC0" w:themeFill="accent3" w:themeFillTint="7F"/>
      </w:tcPr>
    </w:tblStylePr>
  </w:style>
  <w:style w:type="table" w:styleId="Kleurrijkearcering-accent2">
    <w:name w:val="Colorful Shading Accent 2"/>
    <w:basedOn w:val="Standaardtabel"/>
    <w:uiPriority w:val="71"/>
    <w:rsid w:val="00E07762"/>
    <w:pPr>
      <w:spacing w:line="240" w:lineRule="auto"/>
    </w:pPr>
    <w:rPr>
      <w:color w:val="000000" w:themeColor="text1"/>
    </w:rPr>
    <w:tblPr>
      <w:tblStyleRowBandSize w:val="1"/>
      <w:tblStyleColBandSize w:val="1"/>
      <w:tblBorders>
        <w:top w:val="single" w:sz="24" w:space="0" w:color="762663" w:themeColor="accent2"/>
        <w:left w:val="single" w:sz="4" w:space="0" w:color="762663" w:themeColor="accent2"/>
        <w:bottom w:val="single" w:sz="4" w:space="0" w:color="762663" w:themeColor="accent2"/>
        <w:right w:val="single" w:sz="4" w:space="0" w:color="762663" w:themeColor="accent2"/>
        <w:insideH w:val="single" w:sz="4" w:space="0" w:color="FFFFFF" w:themeColor="background1"/>
        <w:insideV w:val="single" w:sz="4" w:space="0" w:color="FFFFFF" w:themeColor="background1"/>
      </w:tblBorders>
    </w:tblPr>
    <w:tcPr>
      <w:shd w:val="clear" w:color="auto" w:fill="F6E4F2" w:themeFill="accent2" w:themeFillTint="19"/>
    </w:tcPr>
    <w:tblStylePr w:type="firstRow">
      <w:rPr>
        <w:b/>
        <w:bCs/>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6163B" w:themeFill="accent2" w:themeFillShade="99"/>
      </w:tcPr>
    </w:tblStylePr>
    <w:tblStylePr w:type="firstCol">
      <w:rPr>
        <w:color w:val="FFFFFF" w:themeColor="background1"/>
      </w:rPr>
      <w:tblPr/>
      <w:tcPr>
        <w:tcBorders>
          <w:top w:val="nil"/>
          <w:left w:val="nil"/>
          <w:bottom w:val="nil"/>
          <w:right w:val="nil"/>
          <w:insideH w:val="single" w:sz="4" w:space="0" w:color="46163B" w:themeColor="accent2" w:themeShade="99"/>
          <w:insideV w:val="nil"/>
        </w:tcBorders>
        <w:shd w:val="clear" w:color="auto" w:fill="46163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6163B" w:themeFill="accent2" w:themeFillShade="99"/>
      </w:tcPr>
    </w:tblStylePr>
    <w:tblStylePr w:type="band1Vert">
      <w:tblPr/>
      <w:tcPr>
        <w:shd w:val="clear" w:color="auto" w:fill="DC93CB" w:themeFill="accent2" w:themeFillTint="66"/>
      </w:tcPr>
    </w:tblStylePr>
    <w:tblStylePr w:type="band1Horz">
      <w:tblPr/>
      <w:tcPr>
        <w:shd w:val="clear" w:color="auto" w:fill="D479BE" w:themeFill="accent2"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rsid w:val="00E07762"/>
    <w:pPr>
      <w:spacing w:line="240" w:lineRule="auto"/>
    </w:pPr>
    <w:rPr>
      <w:color w:val="000000" w:themeColor="text1"/>
    </w:rPr>
    <w:tblPr>
      <w:tblStyleRowBandSize w:val="1"/>
      <w:tblStyleColBandSize w:val="1"/>
      <w:tblBorders>
        <w:top w:val="single" w:sz="24" w:space="0" w:color="762663" w:themeColor="accent2"/>
        <w:left w:val="single" w:sz="4" w:space="0" w:color="510861" w:themeColor="accent1"/>
        <w:bottom w:val="single" w:sz="4" w:space="0" w:color="510861" w:themeColor="accent1"/>
        <w:right w:val="single" w:sz="4" w:space="0" w:color="510861" w:themeColor="accent1"/>
        <w:insideH w:val="single" w:sz="4" w:space="0" w:color="FFFFFF" w:themeColor="background1"/>
        <w:insideV w:val="single" w:sz="4" w:space="0" w:color="FFFFFF" w:themeColor="background1"/>
      </w:tblBorders>
    </w:tblPr>
    <w:tcPr>
      <w:shd w:val="clear" w:color="auto" w:fill="F5DAFC" w:themeFill="accent1" w:themeFillTint="19"/>
    </w:tcPr>
    <w:tblStylePr w:type="firstRow">
      <w:rPr>
        <w:b/>
        <w:bCs/>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0043A" w:themeFill="accent1" w:themeFillShade="99"/>
      </w:tcPr>
    </w:tblStylePr>
    <w:tblStylePr w:type="firstCol">
      <w:rPr>
        <w:color w:val="FFFFFF" w:themeColor="background1"/>
      </w:rPr>
      <w:tblPr/>
      <w:tcPr>
        <w:tcBorders>
          <w:top w:val="nil"/>
          <w:left w:val="nil"/>
          <w:bottom w:val="nil"/>
          <w:right w:val="nil"/>
          <w:insideH w:val="single" w:sz="4" w:space="0" w:color="30043A" w:themeColor="accent1" w:themeShade="99"/>
          <w:insideV w:val="nil"/>
        </w:tcBorders>
        <w:shd w:val="clear" w:color="auto" w:fill="30043A"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30043A" w:themeFill="accent1" w:themeFillShade="99"/>
      </w:tcPr>
    </w:tblStylePr>
    <w:tblStylePr w:type="band1Vert">
      <w:tblPr/>
      <w:tcPr>
        <w:shd w:val="clear" w:color="auto" w:fill="D969F2" w:themeFill="accent1" w:themeFillTint="66"/>
      </w:tcPr>
    </w:tblStylePr>
    <w:tblStylePr w:type="band1Horz">
      <w:tblPr/>
      <w:tcPr>
        <w:shd w:val="clear" w:color="auto" w:fill="D044EF" w:themeFill="accent1" w:themeFillTint="7F"/>
      </w:tcPr>
    </w:tblStylePr>
    <w:tblStylePr w:type="neCell">
      <w:rPr>
        <w:color w:val="000000" w:themeColor="text1"/>
      </w:rPr>
    </w:tblStylePr>
    <w:tblStylePr w:type="nwCell">
      <w:rPr>
        <w:color w:val="000000" w:themeColor="text1"/>
      </w:rPr>
    </w:tblStylePr>
  </w:style>
  <w:style w:type="table" w:styleId="Kleurrijkraster-accent6">
    <w:name w:val="Colorful Grid Accent 6"/>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BFBFA" w:themeFill="accent6" w:themeFillTint="33"/>
    </w:tcPr>
    <w:tblStylePr w:type="firstRow">
      <w:rPr>
        <w:b/>
        <w:bCs/>
      </w:rPr>
      <w:tblPr/>
      <w:tcPr>
        <w:shd w:val="clear" w:color="auto" w:fill="F7F7F6" w:themeFill="accent6" w:themeFillTint="66"/>
      </w:tcPr>
    </w:tblStylePr>
    <w:tblStylePr w:type="lastRow">
      <w:rPr>
        <w:b/>
        <w:bCs/>
        <w:color w:val="000000" w:themeColor="text1"/>
      </w:rPr>
      <w:tblPr/>
      <w:tcPr>
        <w:shd w:val="clear" w:color="auto" w:fill="F7F7F6" w:themeFill="accent6" w:themeFillTint="66"/>
      </w:tcPr>
    </w:tblStylePr>
    <w:tblStylePr w:type="firstCol">
      <w:rPr>
        <w:color w:val="FFFFFF" w:themeColor="background1"/>
      </w:rPr>
      <w:tblPr/>
      <w:tcPr>
        <w:shd w:val="clear" w:color="auto" w:fill="B4B4AC" w:themeFill="accent6" w:themeFillShade="BF"/>
      </w:tcPr>
    </w:tblStylePr>
    <w:tblStylePr w:type="lastCol">
      <w:rPr>
        <w:color w:val="FFFFFF" w:themeColor="background1"/>
      </w:rPr>
      <w:tblPr/>
      <w:tcPr>
        <w:shd w:val="clear" w:color="auto" w:fill="B4B4AC" w:themeFill="accent6" w:themeFillShade="BF"/>
      </w:tcPr>
    </w:tblStylePr>
    <w:tblStylePr w:type="band1Vert">
      <w:tblPr/>
      <w:tcPr>
        <w:shd w:val="clear" w:color="auto" w:fill="F6F6F5" w:themeFill="accent6" w:themeFillTint="7F"/>
      </w:tcPr>
    </w:tblStylePr>
    <w:tblStylePr w:type="band1Horz">
      <w:tblPr/>
      <w:tcPr>
        <w:shd w:val="clear" w:color="auto" w:fill="F6F6F5" w:themeFill="accent6" w:themeFillTint="7F"/>
      </w:tcPr>
    </w:tblStylePr>
  </w:style>
  <w:style w:type="table" w:styleId="Kleurrijkraster-accent5">
    <w:name w:val="Colorful Grid Accent 5"/>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CD8EB" w:themeFill="accent5" w:themeFillTint="33"/>
    </w:tcPr>
    <w:tblStylePr w:type="firstRow">
      <w:rPr>
        <w:b/>
        <w:bCs/>
      </w:rPr>
      <w:tblPr/>
      <w:tcPr>
        <w:shd w:val="clear" w:color="auto" w:fill="FAB2D7" w:themeFill="accent5" w:themeFillTint="66"/>
      </w:tcPr>
    </w:tblStylePr>
    <w:tblStylePr w:type="lastRow">
      <w:rPr>
        <w:b/>
        <w:bCs/>
        <w:color w:val="000000" w:themeColor="text1"/>
      </w:rPr>
      <w:tblPr/>
      <w:tcPr>
        <w:shd w:val="clear" w:color="auto" w:fill="FAB2D7" w:themeFill="accent5" w:themeFillTint="66"/>
      </w:tcPr>
    </w:tblStylePr>
    <w:tblStylePr w:type="firstCol">
      <w:rPr>
        <w:color w:val="FFFFFF" w:themeColor="background1"/>
      </w:rPr>
      <w:tblPr/>
      <w:tcPr>
        <w:shd w:val="clear" w:color="auto" w:fill="D90C76" w:themeFill="accent5" w:themeFillShade="BF"/>
      </w:tcPr>
    </w:tblStylePr>
    <w:tblStylePr w:type="lastCol">
      <w:rPr>
        <w:color w:val="FFFFFF" w:themeColor="background1"/>
      </w:rPr>
      <w:tblPr/>
      <w:tcPr>
        <w:shd w:val="clear" w:color="auto" w:fill="D90C76" w:themeFill="accent5" w:themeFillShade="BF"/>
      </w:tcPr>
    </w:tblStylePr>
    <w:tblStylePr w:type="band1Vert">
      <w:tblPr/>
      <w:tcPr>
        <w:shd w:val="clear" w:color="auto" w:fill="F99FCD" w:themeFill="accent5" w:themeFillTint="7F"/>
      </w:tcPr>
    </w:tblStylePr>
    <w:tblStylePr w:type="band1Horz">
      <w:tblPr/>
      <w:tcPr>
        <w:shd w:val="clear" w:color="auto" w:fill="F99FCD" w:themeFill="accent5" w:themeFillTint="7F"/>
      </w:tcPr>
    </w:tblStylePr>
  </w:style>
  <w:style w:type="table" w:styleId="Kleurrijkraster-accent4">
    <w:name w:val="Colorful Grid Accent 4"/>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4D7EF" w:themeFill="accent4" w:themeFillTint="33"/>
    </w:tcPr>
    <w:tblStylePr w:type="firstRow">
      <w:rPr>
        <w:b/>
        <w:bCs/>
      </w:rPr>
      <w:tblPr/>
      <w:tcPr>
        <w:shd w:val="clear" w:color="auto" w:fill="A9B1DF" w:themeFill="accent4" w:themeFillTint="66"/>
      </w:tcPr>
    </w:tblStylePr>
    <w:tblStylePr w:type="lastRow">
      <w:rPr>
        <w:b/>
        <w:bCs/>
        <w:color w:val="000000" w:themeColor="text1"/>
      </w:rPr>
      <w:tblPr/>
      <w:tcPr>
        <w:shd w:val="clear" w:color="auto" w:fill="A9B1DF" w:themeFill="accent4" w:themeFillTint="66"/>
      </w:tcPr>
    </w:tblStylePr>
    <w:tblStylePr w:type="firstCol">
      <w:rPr>
        <w:color w:val="FFFFFF" w:themeColor="background1"/>
      </w:rPr>
      <w:tblPr/>
      <w:tcPr>
        <w:shd w:val="clear" w:color="auto" w:fill="2C3676" w:themeFill="accent4" w:themeFillShade="BF"/>
      </w:tcPr>
    </w:tblStylePr>
    <w:tblStylePr w:type="lastCol">
      <w:rPr>
        <w:color w:val="FFFFFF" w:themeColor="background1"/>
      </w:rPr>
      <w:tblPr/>
      <w:tcPr>
        <w:shd w:val="clear" w:color="auto" w:fill="2C3676" w:themeFill="accent4" w:themeFillShade="BF"/>
      </w:tcPr>
    </w:tblStylePr>
    <w:tblStylePr w:type="band1Vert">
      <w:tblPr/>
      <w:tcPr>
        <w:shd w:val="clear" w:color="auto" w:fill="949DD7" w:themeFill="accent4" w:themeFillTint="7F"/>
      </w:tcPr>
    </w:tblStylePr>
    <w:tblStylePr w:type="band1Horz">
      <w:tblPr/>
      <w:tcPr>
        <w:shd w:val="clear" w:color="auto" w:fill="949DD7" w:themeFill="accent4" w:themeFillTint="7F"/>
      </w:tcPr>
    </w:tblStylePr>
  </w:style>
  <w:style w:type="table" w:styleId="Kleurrijkraster-accent3">
    <w:name w:val="Colorful Grid Accent 3"/>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2D6E5" w:themeFill="accent3" w:themeFillTint="33"/>
    </w:tcPr>
    <w:tblStylePr w:type="firstRow">
      <w:rPr>
        <w:b/>
        <w:bCs/>
      </w:rPr>
      <w:tblPr/>
      <w:tcPr>
        <w:shd w:val="clear" w:color="auto" w:fill="E5AECD" w:themeFill="accent3" w:themeFillTint="66"/>
      </w:tcPr>
    </w:tblStylePr>
    <w:tblStylePr w:type="lastRow">
      <w:rPr>
        <w:b/>
        <w:bCs/>
        <w:color w:val="000000" w:themeColor="text1"/>
      </w:rPr>
      <w:tblPr/>
      <w:tcPr>
        <w:shd w:val="clear" w:color="auto" w:fill="E5AECD" w:themeFill="accent3" w:themeFillTint="66"/>
      </w:tcPr>
    </w:tblStylePr>
    <w:tblStylePr w:type="firstCol">
      <w:rPr>
        <w:color w:val="FFFFFF" w:themeColor="background1"/>
      </w:rPr>
      <w:tblPr/>
      <w:tcPr>
        <w:shd w:val="clear" w:color="auto" w:fill="8B2C61" w:themeFill="accent3" w:themeFillShade="BF"/>
      </w:tcPr>
    </w:tblStylePr>
    <w:tblStylePr w:type="lastCol">
      <w:rPr>
        <w:color w:val="FFFFFF" w:themeColor="background1"/>
      </w:rPr>
      <w:tblPr/>
      <w:tcPr>
        <w:shd w:val="clear" w:color="auto" w:fill="8B2C61" w:themeFill="accent3" w:themeFillShade="BF"/>
      </w:tcPr>
    </w:tblStylePr>
    <w:tblStylePr w:type="band1Vert">
      <w:tblPr/>
      <w:tcPr>
        <w:shd w:val="clear" w:color="auto" w:fill="DF9AC0" w:themeFill="accent3" w:themeFillTint="7F"/>
      </w:tcPr>
    </w:tblStylePr>
    <w:tblStylePr w:type="band1Horz">
      <w:tblPr/>
      <w:tcPr>
        <w:shd w:val="clear" w:color="auto" w:fill="DF9AC0" w:themeFill="accent3" w:themeFillTint="7F"/>
      </w:tcPr>
    </w:tblStylePr>
  </w:style>
  <w:style w:type="table" w:styleId="Kleurrijkraster-accent2">
    <w:name w:val="Colorful Grid Accent 2"/>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DC9E5" w:themeFill="accent2" w:themeFillTint="33"/>
    </w:tcPr>
    <w:tblStylePr w:type="firstRow">
      <w:rPr>
        <w:b/>
        <w:bCs/>
      </w:rPr>
      <w:tblPr/>
      <w:tcPr>
        <w:shd w:val="clear" w:color="auto" w:fill="DC93CB" w:themeFill="accent2" w:themeFillTint="66"/>
      </w:tcPr>
    </w:tblStylePr>
    <w:tblStylePr w:type="lastRow">
      <w:rPr>
        <w:b/>
        <w:bCs/>
        <w:color w:val="000000" w:themeColor="text1"/>
      </w:rPr>
      <w:tblPr/>
      <w:tcPr>
        <w:shd w:val="clear" w:color="auto" w:fill="DC93CB" w:themeFill="accent2" w:themeFillTint="66"/>
      </w:tcPr>
    </w:tblStylePr>
    <w:tblStylePr w:type="firstCol">
      <w:rPr>
        <w:color w:val="FFFFFF" w:themeColor="background1"/>
      </w:rPr>
      <w:tblPr/>
      <w:tcPr>
        <w:shd w:val="clear" w:color="auto" w:fill="581C49" w:themeFill="accent2" w:themeFillShade="BF"/>
      </w:tcPr>
    </w:tblStylePr>
    <w:tblStylePr w:type="lastCol">
      <w:rPr>
        <w:color w:val="FFFFFF" w:themeColor="background1"/>
      </w:rPr>
      <w:tblPr/>
      <w:tcPr>
        <w:shd w:val="clear" w:color="auto" w:fill="581C49" w:themeFill="accent2" w:themeFillShade="BF"/>
      </w:tcPr>
    </w:tblStylePr>
    <w:tblStylePr w:type="band1Vert">
      <w:tblPr/>
      <w:tcPr>
        <w:shd w:val="clear" w:color="auto" w:fill="D479BE" w:themeFill="accent2" w:themeFillTint="7F"/>
      </w:tcPr>
    </w:tblStylePr>
    <w:tblStylePr w:type="band1Horz">
      <w:tblPr/>
      <w:tcPr>
        <w:shd w:val="clear" w:color="auto" w:fill="D479BE" w:themeFill="accent2" w:themeFillTint="7F"/>
      </w:tcPr>
    </w:tblStylePr>
  </w:style>
  <w:style w:type="table" w:styleId="Kleurrijkraster-accent1">
    <w:name w:val="Colorful Grid Accent 1"/>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CB4F8" w:themeFill="accent1" w:themeFillTint="33"/>
    </w:tcPr>
    <w:tblStylePr w:type="firstRow">
      <w:rPr>
        <w:b/>
        <w:bCs/>
      </w:rPr>
      <w:tblPr/>
      <w:tcPr>
        <w:shd w:val="clear" w:color="auto" w:fill="D969F2" w:themeFill="accent1" w:themeFillTint="66"/>
      </w:tcPr>
    </w:tblStylePr>
    <w:tblStylePr w:type="lastRow">
      <w:rPr>
        <w:b/>
        <w:bCs/>
        <w:color w:val="000000" w:themeColor="text1"/>
      </w:rPr>
      <w:tblPr/>
      <w:tcPr>
        <w:shd w:val="clear" w:color="auto" w:fill="D969F2" w:themeFill="accent1" w:themeFillTint="66"/>
      </w:tcPr>
    </w:tblStylePr>
    <w:tblStylePr w:type="firstCol">
      <w:rPr>
        <w:color w:val="FFFFFF" w:themeColor="background1"/>
      </w:rPr>
      <w:tblPr/>
      <w:tcPr>
        <w:shd w:val="clear" w:color="auto" w:fill="3C0648" w:themeFill="accent1" w:themeFillShade="BF"/>
      </w:tcPr>
    </w:tblStylePr>
    <w:tblStylePr w:type="lastCol">
      <w:rPr>
        <w:color w:val="FFFFFF" w:themeColor="background1"/>
      </w:rPr>
      <w:tblPr/>
      <w:tcPr>
        <w:shd w:val="clear" w:color="auto" w:fill="3C0648" w:themeFill="accent1" w:themeFillShade="BF"/>
      </w:tcPr>
    </w:tblStylePr>
    <w:tblStylePr w:type="band1Vert">
      <w:tblPr/>
      <w:tcPr>
        <w:shd w:val="clear" w:color="auto" w:fill="D044EF" w:themeFill="accent1" w:themeFillTint="7F"/>
      </w:tcPr>
    </w:tblStylePr>
    <w:tblStylePr w:type="band1Horz">
      <w:tblPr/>
      <w:tcPr>
        <w:shd w:val="clear" w:color="auto" w:fill="D044EF" w:themeFill="accent1" w:themeFillTint="7F"/>
      </w:tcPr>
    </w:tblStylePr>
  </w:style>
  <w:style w:type="table" w:styleId="Gemiddeldelijst2-accent6">
    <w:name w:val="Medium List 2 Accent 6"/>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tblBorders>
    </w:tblPr>
    <w:tblStylePr w:type="firstRow">
      <w:rPr>
        <w:sz w:val="24"/>
        <w:szCs w:val="24"/>
      </w:rPr>
      <w:tblPr/>
      <w:tcPr>
        <w:tcBorders>
          <w:top w:val="nil"/>
          <w:left w:val="nil"/>
          <w:bottom w:val="single" w:sz="24" w:space="0" w:color="EDEDEB" w:themeColor="accent6"/>
          <w:right w:val="nil"/>
          <w:insideH w:val="nil"/>
          <w:insideV w:val="nil"/>
        </w:tcBorders>
        <w:shd w:val="clear" w:color="auto" w:fill="FFFFFF" w:themeFill="background1"/>
      </w:tcPr>
    </w:tblStylePr>
    <w:tblStylePr w:type="lastRow">
      <w:tblPr/>
      <w:tcPr>
        <w:tcBorders>
          <w:top w:val="single" w:sz="8" w:space="0" w:color="EDEDEB"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EDEB" w:themeColor="accent6"/>
          <w:insideH w:val="nil"/>
          <w:insideV w:val="nil"/>
        </w:tcBorders>
        <w:shd w:val="clear" w:color="auto" w:fill="FFFFFF" w:themeFill="background1"/>
      </w:tcPr>
    </w:tblStylePr>
    <w:tblStylePr w:type="lastCol">
      <w:tblPr/>
      <w:tcPr>
        <w:tcBorders>
          <w:top w:val="nil"/>
          <w:left w:val="single" w:sz="8" w:space="0" w:color="EDEDEB"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FAF9" w:themeFill="accent6" w:themeFillTint="3F"/>
      </w:tcPr>
    </w:tblStylePr>
    <w:tblStylePr w:type="band1Horz">
      <w:tblPr/>
      <w:tcPr>
        <w:tcBorders>
          <w:top w:val="nil"/>
          <w:bottom w:val="nil"/>
          <w:insideH w:val="nil"/>
          <w:insideV w:val="nil"/>
        </w:tcBorders>
        <w:shd w:val="clear" w:color="auto" w:fill="FAFAF9"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tblBorders>
    </w:tblPr>
    <w:tblStylePr w:type="firstRow">
      <w:rPr>
        <w:sz w:val="24"/>
        <w:szCs w:val="24"/>
      </w:rPr>
      <w:tblPr/>
      <w:tcPr>
        <w:tcBorders>
          <w:top w:val="nil"/>
          <w:left w:val="nil"/>
          <w:bottom w:val="single" w:sz="24" w:space="0" w:color="F43F9D" w:themeColor="accent5"/>
          <w:right w:val="nil"/>
          <w:insideH w:val="nil"/>
          <w:insideV w:val="nil"/>
        </w:tcBorders>
        <w:shd w:val="clear" w:color="auto" w:fill="FFFFFF" w:themeFill="background1"/>
      </w:tcPr>
    </w:tblStylePr>
    <w:tblStylePr w:type="lastRow">
      <w:tblPr/>
      <w:tcPr>
        <w:tcBorders>
          <w:top w:val="single" w:sz="8" w:space="0" w:color="F43F9D"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43F9D" w:themeColor="accent5"/>
          <w:insideH w:val="nil"/>
          <w:insideV w:val="nil"/>
        </w:tcBorders>
        <w:shd w:val="clear" w:color="auto" w:fill="FFFFFF" w:themeFill="background1"/>
      </w:tcPr>
    </w:tblStylePr>
    <w:tblStylePr w:type="lastCol">
      <w:tblPr/>
      <w:tcPr>
        <w:tcBorders>
          <w:top w:val="nil"/>
          <w:left w:val="single" w:sz="8" w:space="0" w:color="F43F9D"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CFE6" w:themeFill="accent5" w:themeFillTint="3F"/>
      </w:tcPr>
    </w:tblStylePr>
    <w:tblStylePr w:type="band1Horz">
      <w:tblPr/>
      <w:tcPr>
        <w:tcBorders>
          <w:top w:val="nil"/>
          <w:bottom w:val="nil"/>
          <w:insideH w:val="nil"/>
          <w:insideV w:val="nil"/>
        </w:tcBorders>
        <w:shd w:val="clear" w:color="auto" w:fill="FCCFE6"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tblBorders>
    </w:tblPr>
    <w:tblStylePr w:type="firstRow">
      <w:rPr>
        <w:sz w:val="24"/>
        <w:szCs w:val="24"/>
      </w:rPr>
      <w:tblPr/>
      <w:tcPr>
        <w:tcBorders>
          <w:top w:val="nil"/>
          <w:left w:val="nil"/>
          <w:bottom w:val="single" w:sz="24" w:space="0" w:color="3B499F" w:themeColor="accent4"/>
          <w:right w:val="nil"/>
          <w:insideH w:val="nil"/>
          <w:insideV w:val="nil"/>
        </w:tcBorders>
        <w:shd w:val="clear" w:color="auto" w:fill="FFFFFF" w:themeFill="background1"/>
      </w:tcPr>
    </w:tblStylePr>
    <w:tblStylePr w:type="lastRow">
      <w:tblPr/>
      <w:tcPr>
        <w:tcBorders>
          <w:top w:val="single" w:sz="8" w:space="0" w:color="3B49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B499F" w:themeColor="accent4"/>
          <w:insideH w:val="nil"/>
          <w:insideV w:val="nil"/>
        </w:tcBorders>
        <w:shd w:val="clear" w:color="auto" w:fill="FFFFFF" w:themeFill="background1"/>
      </w:tcPr>
    </w:tblStylePr>
    <w:tblStylePr w:type="lastCol">
      <w:tblPr/>
      <w:tcPr>
        <w:tcBorders>
          <w:top w:val="nil"/>
          <w:left w:val="single" w:sz="8" w:space="0" w:color="3B49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ACEEB" w:themeFill="accent4" w:themeFillTint="3F"/>
      </w:tcPr>
    </w:tblStylePr>
    <w:tblStylePr w:type="band1Horz">
      <w:tblPr/>
      <w:tcPr>
        <w:tcBorders>
          <w:top w:val="nil"/>
          <w:bottom w:val="nil"/>
          <w:insideH w:val="nil"/>
          <w:insideV w:val="nil"/>
        </w:tcBorders>
        <w:shd w:val="clear" w:color="auto" w:fill="CACEEB"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tblBorders>
    </w:tblPr>
    <w:tblStylePr w:type="firstRow">
      <w:rPr>
        <w:sz w:val="24"/>
        <w:szCs w:val="24"/>
      </w:rPr>
      <w:tblPr/>
      <w:tcPr>
        <w:tcBorders>
          <w:top w:val="nil"/>
          <w:left w:val="nil"/>
          <w:bottom w:val="single" w:sz="24" w:space="0" w:color="BB3B82" w:themeColor="accent3"/>
          <w:right w:val="nil"/>
          <w:insideH w:val="nil"/>
          <w:insideV w:val="nil"/>
        </w:tcBorders>
        <w:shd w:val="clear" w:color="auto" w:fill="FFFFFF" w:themeFill="background1"/>
      </w:tcPr>
    </w:tblStylePr>
    <w:tblStylePr w:type="lastRow">
      <w:tblPr/>
      <w:tcPr>
        <w:tcBorders>
          <w:top w:val="single" w:sz="8" w:space="0" w:color="BB3B82"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B3B82" w:themeColor="accent3"/>
          <w:insideH w:val="nil"/>
          <w:insideV w:val="nil"/>
        </w:tcBorders>
        <w:shd w:val="clear" w:color="auto" w:fill="FFFFFF" w:themeFill="background1"/>
      </w:tcPr>
    </w:tblStylePr>
    <w:tblStylePr w:type="lastCol">
      <w:tblPr/>
      <w:tcPr>
        <w:tcBorders>
          <w:top w:val="nil"/>
          <w:left w:val="single" w:sz="8" w:space="0" w:color="BB3B82"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CDE0" w:themeFill="accent3" w:themeFillTint="3F"/>
      </w:tcPr>
    </w:tblStylePr>
    <w:tblStylePr w:type="band1Horz">
      <w:tblPr/>
      <w:tcPr>
        <w:tcBorders>
          <w:top w:val="nil"/>
          <w:bottom w:val="nil"/>
          <w:insideH w:val="nil"/>
          <w:insideV w:val="nil"/>
        </w:tcBorders>
        <w:shd w:val="clear" w:color="auto" w:fill="EFCDE0"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tblBorders>
    </w:tblPr>
    <w:tblStylePr w:type="firstRow">
      <w:rPr>
        <w:sz w:val="24"/>
        <w:szCs w:val="24"/>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tblPr/>
      <w:tcPr>
        <w:tcBorders>
          <w:top w:val="single" w:sz="8" w:space="0" w:color="762663"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62663" w:themeColor="accent2"/>
          <w:insideH w:val="nil"/>
          <w:insideV w:val="nil"/>
        </w:tcBorders>
        <w:shd w:val="clear" w:color="auto" w:fill="FFFFFF" w:themeFill="background1"/>
      </w:tcPr>
    </w:tblStylePr>
    <w:tblStylePr w:type="lastCol">
      <w:tblPr/>
      <w:tcPr>
        <w:tcBorders>
          <w:top w:val="nil"/>
          <w:left w:val="single" w:sz="8" w:space="0" w:color="762663"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9BCDE" w:themeFill="accent2" w:themeFillTint="3F"/>
      </w:tcPr>
    </w:tblStylePr>
    <w:tblStylePr w:type="band1Horz">
      <w:tblPr/>
      <w:tcPr>
        <w:tcBorders>
          <w:top w:val="nil"/>
          <w:bottom w:val="nil"/>
          <w:insideH w:val="nil"/>
          <w:insideV w:val="nil"/>
        </w:tcBorders>
        <w:shd w:val="clear" w:color="auto" w:fill="E9BCDE"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10861" w:themeColor="accent1"/>
        <w:left w:val="single" w:sz="8" w:space="0" w:color="510861" w:themeColor="accent1"/>
        <w:bottom w:val="single" w:sz="8" w:space="0" w:color="510861" w:themeColor="accent1"/>
        <w:right w:val="single" w:sz="8" w:space="0" w:color="510861" w:themeColor="accent1"/>
      </w:tblBorders>
    </w:tblPr>
    <w:tblStylePr w:type="firstRow">
      <w:rPr>
        <w:sz w:val="24"/>
        <w:szCs w:val="24"/>
      </w:rPr>
      <w:tblPr/>
      <w:tcPr>
        <w:tcBorders>
          <w:top w:val="nil"/>
          <w:left w:val="nil"/>
          <w:bottom w:val="single" w:sz="24" w:space="0" w:color="510861" w:themeColor="accent1"/>
          <w:right w:val="nil"/>
          <w:insideH w:val="nil"/>
          <w:insideV w:val="nil"/>
        </w:tcBorders>
        <w:shd w:val="clear" w:color="auto" w:fill="FFFFFF" w:themeFill="background1"/>
      </w:tcPr>
    </w:tblStylePr>
    <w:tblStylePr w:type="lastRow">
      <w:tblPr/>
      <w:tcPr>
        <w:tcBorders>
          <w:top w:val="single" w:sz="8" w:space="0" w:color="51086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10861" w:themeColor="accent1"/>
          <w:insideH w:val="nil"/>
          <w:insideV w:val="nil"/>
        </w:tcBorders>
        <w:shd w:val="clear" w:color="auto" w:fill="FFFFFF" w:themeFill="background1"/>
      </w:tcPr>
    </w:tblStylePr>
    <w:tblStylePr w:type="lastCol">
      <w:tblPr/>
      <w:tcPr>
        <w:tcBorders>
          <w:top w:val="nil"/>
          <w:left w:val="single" w:sz="8" w:space="0" w:color="51086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A2F7" w:themeFill="accent1" w:themeFillTint="3F"/>
      </w:tcPr>
    </w:tblStylePr>
    <w:tblStylePr w:type="band1Horz">
      <w:tblPr/>
      <w:tcPr>
        <w:tcBorders>
          <w:top w:val="nil"/>
          <w:bottom w:val="nil"/>
          <w:insideH w:val="nil"/>
          <w:insideV w:val="nil"/>
        </w:tcBorders>
        <w:shd w:val="clear" w:color="auto" w:fill="E8A2F7"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1-accent6">
    <w:name w:val="Medium List 1 Accent 6"/>
    <w:basedOn w:val="Standaardtabel"/>
    <w:uiPriority w:val="65"/>
    <w:rsid w:val="00E07762"/>
    <w:pPr>
      <w:spacing w:line="240" w:lineRule="auto"/>
    </w:pPr>
    <w:rPr>
      <w:color w:val="000000" w:themeColor="text1"/>
    </w:rPr>
    <w:tblPr>
      <w:tblStyleRowBandSize w:val="1"/>
      <w:tblStyleColBandSize w:val="1"/>
      <w:tblBorders>
        <w:top w:val="single" w:sz="8" w:space="0" w:color="EDEDEB" w:themeColor="accent6"/>
        <w:bottom w:val="single" w:sz="8" w:space="0" w:color="EDEDEB" w:themeColor="accent6"/>
      </w:tblBorders>
    </w:tblPr>
    <w:tblStylePr w:type="firstRow">
      <w:rPr>
        <w:rFonts w:asciiTheme="majorHAnsi" w:eastAsiaTheme="majorEastAsia" w:hAnsiTheme="majorHAnsi" w:cstheme="majorBidi"/>
      </w:rPr>
      <w:tblPr/>
      <w:tcPr>
        <w:tcBorders>
          <w:top w:val="nil"/>
          <w:bottom w:val="single" w:sz="8" w:space="0" w:color="EDEDEB" w:themeColor="accent6"/>
        </w:tcBorders>
      </w:tcPr>
    </w:tblStylePr>
    <w:tblStylePr w:type="lastRow">
      <w:rPr>
        <w:b/>
        <w:bCs/>
        <w:color w:val="000000" w:themeColor="text2"/>
      </w:rPr>
      <w:tblPr/>
      <w:tcPr>
        <w:tcBorders>
          <w:top w:val="single" w:sz="8" w:space="0" w:color="EDEDEB" w:themeColor="accent6"/>
          <w:bottom w:val="single" w:sz="8" w:space="0" w:color="EDEDEB" w:themeColor="accent6"/>
        </w:tcBorders>
      </w:tcPr>
    </w:tblStylePr>
    <w:tblStylePr w:type="firstCol">
      <w:rPr>
        <w:b/>
        <w:bCs/>
      </w:rPr>
    </w:tblStylePr>
    <w:tblStylePr w:type="lastCol">
      <w:rPr>
        <w:b/>
        <w:bCs/>
      </w:rPr>
      <w:tblPr/>
      <w:tcPr>
        <w:tcBorders>
          <w:top w:val="single" w:sz="8" w:space="0" w:color="EDEDEB" w:themeColor="accent6"/>
          <w:bottom w:val="single" w:sz="8" w:space="0" w:color="EDEDEB" w:themeColor="accent6"/>
        </w:tcBorders>
      </w:tcPr>
    </w:tblStylePr>
    <w:tblStylePr w:type="band1Vert">
      <w:tblPr/>
      <w:tcPr>
        <w:shd w:val="clear" w:color="auto" w:fill="FAFAF9" w:themeFill="accent6" w:themeFillTint="3F"/>
      </w:tcPr>
    </w:tblStylePr>
    <w:tblStylePr w:type="band1Horz">
      <w:tblPr/>
      <w:tcPr>
        <w:shd w:val="clear" w:color="auto" w:fill="FAFAF9" w:themeFill="accent6" w:themeFillTint="3F"/>
      </w:tcPr>
    </w:tblStylePr>
  </w:style>
  <w:style w:type="table" w:styleId="Gemiddeldelijst1-accent5">
    <w:name w:val="Medium List 1 Accent 5"/>
    <w:basedOn w:val="Standaardtabel"/>
    <w:uiPriority w:val="65"/>
    <w:rsid w:val="00E07762"/>
    <w:pPr>
      <w:spacing w:line="240" w:lineRule="auto"/>
    </w:pPr>
    <w:rPr>
      <w:color w:val="000000" w:themeColor="text1"/>
    </w:rPr>
    <w:tblPr>
      <w:tblStyleRowBandSize w:val="1"/>
      <w:tblStyleColBandSize w:val="1"/>
      <w:tblBorders>
        <w:top w:val="single" w:sz="8" w:space="0" w:color="F43F9D" w:themeColor="accent5"/>
        <w:bottom w:val="single" w:sz="8" w:space="0" w:color="F43F9D" w:themeColor="accent5"/>
      </w:tblBorders>
    </w:tblPr>
    <w:tblStylePr w:type="firstRow">
      <w:rPr>
        <w:rFonts w:asciiTheme="majorHAnsi" w:eastAsiaTheme="majorEastAsia" w:hAnsiTheme="majorHAnsi" w:cstheme="majorBidi"/>
      </w:rPr>
      <w:tblPr/>
      <w:tcPr>
        <w:tcBorders>
          <w:top w:val="nil"/>
          <w:bottom w:val="single" w:sz="8" w:space="0" w:color="F43F9D" w:themeColor="accent5"/>
        </w:tcBorders>
      </w:tcPr>
    </w:tblStylePr>
    <w:tblStylePr w:type="lastRow">
      <w:rPr>
        <w:b/>
        <w:bCs/>
        <w:color w:val="000000" w:themeColor="text2"/>
      </w:rPr>
      <w:tblPr/>
      <w:tcPr>
        <w:tcBorders>
          <w:top w:val="single" w:sz="8" w:space="0" w:color="F43F9D" w:themeColor="accent5"/>
          <w:bottom w:val="single" w:sz="8" w:space="0" w:color="F43F9D" w:themeColor="accent5"/>
        </w:tcBorders>
      </w:tcPr>
    </w:tblStylePr>
    <w:tblStylePr w:type="firstCol">
      <w:rPr>
        <w:b/>
        <w:bCs/>
      </w:rPr>
    </w:tblStylePr>
    <w:tblStylePr w:type="lastCol">
      <w:rPr>
        <w:b/>
        <w:bCs/>
      </w:rPr>
      <w:tblPr/>
      <w:tcPr>
        <w:tcBorders>
          <w:top w:val="single" w:sz="8" w:space="0" w:color="F43F9D" w:themeColor="accent5"/>
          <w:bottom w:val="single" w:sz="8" w:space="0" w:color="F43F9D" w:themeColor="accent5"/>
        </w:tcBorders>
      </w:tcPr>
    </w:tblStylePr>
    <w:tblStylePr w:type="band1Vert">
      <w:tblPr/>
      <w:tcPr>
        <w:shd w:val="clear" w:color="auto" w:fill="FCCFE6" w:themeFill="accent5" w:themeFillTint="3F"/>
      </w:tcPr>
    </w:tblStylePr>
    <w:tblStylePr w:type="band1Horz">
      <w:tblPr/>
      <w:tcPr>
        <w:shd w:val="clear" w:color="auto" w:fill="FCCFE6" w:themeFill="accent5" w:themeFillTint="3F"/>
      </w:tcPr>
    </w:tblStylePr>
  </w:style>
  <w:style w:type="table" w:styleId="Gemiddeldelijst1-accent4">
    <w:name w:val="Medium List 1 Accent 4"/>
    <w:basedOn w:val="Standaardtabel"/>
    <w:uiPriority w:val="65"/>
    <w:rsid w:val="00E07762"/>
    <w:pPr>
      <w:spacing w:line="240" w:lineRule="auto"/>
    </w:pPr>
    <w:rPr>
      <w:color w:val="000000" w:themeColor="text1"/>
    </w:rPr>
    <w:tblPr>
      <w:tblStyleRowBandSize w:val="1"/>
      <w:tblStyleColBandSize w:val="1"/>
      <w:tblBorders>
        <w:top w:val="single" w:sz="8" w:space="0" w:color="3B499F" w:themeColor="accent4"/>
        <w:bottom w:val="single" w:sz="8" w:space="0" w:color="3B499F" w:themeColor="accent4"/>
      </w:tblBorders>
    </w:tblPr>
    <w:tblStylePr w:type="firstRow">
      <w:rPr>
        <w:rFonts w:asciiTheme="majorHAnsi" w:eastAsiaTheme="majorEastAsia" w:hAnsiTheme="majorHAnsi" w:cstheme="majorBidi"/>
      </w:rPr>
      <w:tblPr/>
      <w:tcPr>
        <w:tcBorders>
          <w:top w:val="nil"/>
          <w:bottom w:val="single" w:sz="8" w:space="0" w:color="3B499F" w:themeColor="accent4"/>
        </w:tcBorders>
      </w:tcPr>
    </w:tblStylePr>
    <w:tblStylePr w:type="lastRow">
      <w:rPr>
        <w:b/>
        <w:bCs/>
        <w:color w:val="000000" w:themeColor="text2"/>
      </w:rPr>
      <w:tblPr/>
      <w:tcPr>
        <w:tcBorders>
          <w:top w:val="single" w:sz="8" w:space="0" w:color="3B499F" w:themeColor="accent4"/>
          <w:bottom w:val="single" w:sz="8" w:space="0" w:color="3B499F" w:themeColor="accent4"/>
        </w:tcBorders>
      </w:tcPr>
    </w:tblStylePr>
    <w:tblStylePr w:type="firstCol">
      <w:rPr>
        <w:b/>
        <w:bCs/>
      </w:rPr>
    </w:tblStylePr>
    <w:tblStylePr w:type="lastCol">
      <w:rPr>
        <w:b/>
        <w:bCs/>
      </w:rPr>
      <w:tblPr/>
      <w:tcPr>
        <w:tcBorders>
          <w:top w:val="single" w:sz="8" w:space="0" w:color="3B499F" w:themeColor="accent4"/>
          <w:bottom w:val="single" w:sz="8" w:space="0" w:color="3B499F" w:themeColor="accent4"/>
        </w:tcBorders>
      </w:tcPr>
    </w:tblStylePr>
    <w:tblStylePr w:type="band1Vert">
      <w:tblPr/>
      <w:tcPr>
        <w:shd w:val="clear" w:color="auto" w:fill="CACEEB" w:themeFill="accent4" w:themeFillTint="3F"/>
      </w:tcPr>
    </w:tblStylePr>
    <w:tblStylePr w:type="band1Horz">
      <w:tblPr/>
      <w:tcPr>
        <w:shd w:val="clear" w:color="auto" w:fill="CACEEB" w:themeFill="accent4" w:themeFillTint="3F"/>
      </w:tcPr>
    </w:tblStylePr>
  </w:style>
  <w:style w:type="table" w:styleId="Gemiddeldelijst1-accent3">
    <w:name w:val="Medium List 1 Accent 3"/>
    <w:basedOn w:val="Standaardtabel"/>
    <w:uiPriority w:val="65"/>
    <w:rsid w:val="00E07762"/>
    <w:pPr>
      <w:spacing w:line="240" w:lineRule="auto"/>
    </w:pPr>
    <w:rPr>
      <w:color w:val="000000" w:themeColor="text1"/>
    </w:rPr>
    <w:tblPr>
      <w:tblStyleRowBandSize w:val="1"/>
      <w:tblStyleColBandSize w:val="1"/>
      <w:tblBorders>
        <w:top w:val="single" w:sz="8" w:space="0" w:color="BB3B82" w:themeColor="accent3"/>
        <w:bottom w:val="single" w:sz="8" w:space="0" w:color="BB3B82" w:themeColor="accent3"/>
      </w:tblBorders>
    </w:tblPr>
    <w:tblStylePr w:type="firstRow">
      <w:rPr>
        <w:rFonts w:asciiTheme="majorHAnsi" w:eastAsiaTheme="majorEastAsia" w:hAnsiTheme="majorHAnsi" w:cstheme="majorBidi"/>
      </w:rPr>
      <w:tblPr/>
      <w:tcPr>
        <w:tcBorders>
          <w:top w:val="nil"/>
          <w:bottom w:val="single" w:sz="8" w:space="0" w:color="BB3B82" w:themeColor="accent3"/>
        </w:tcBorders>
      </w:tcPr>
    </w:tblStylePr>
    <w:tblStylePr w:type="lastRow">
      <w:rPr>
        <w:b/>
        <w:bCs/>
        <w:color w:val="000000" w:themeColor="text2"/>
      </w:rPr>
      <w:tblPr/>
      <w:tcPr>
        <w:tcBorders>
          <w:top w:val="single" w:sz="8" w:space="0" w:color="BB3B82" w:themeColor="accent3"/>
          <w:bottom w:val="single" w:sz="8" w:space="0" w:color="BB3B82" w:themeColor="accent3"/>
        </w:tcBorders>
      </w:tcPr>
    </w:tblStylePr>
    <w:tblStylePr w:type="firstCol">
      <w:rPr>
        <w:b/>
        <w:bCs/>
      </w:rPr>
    </w:tblStylePr>
    <w:tblStylePr w:type="lastCol">
      <w:rPr>
        <w:b/>
        <w:bCs/>
      </w:rPr>
      <w:tblPr/>
      <w:tcPr>
        <w:tcBorders>
          <w:top w:val="single" w:sz="8" w:space="0" w:color="BB3B82" w:themeColor="accent3"/>
          <w:bottom w:val="single" w:sz="8" w:space="0" w:color="BB3B82" w:themeColor="accent3"/>
        </w:tcBorders>
      </w:tcPr>
    </w:tblStylePr>
    <w:tblStylePr w:type="band1Vert">
      <w:tblPr/>
      <w:tcPr>
        <w:shd w:val="clear" w:color="auto" w:fill="EFCDE0" w:themeFill="accent3" w:themeFillTint="3F"/>
      </w:tcPr>
    </w:tblStylePr>
    <w:tblStylePr w:type="band1Horz">
      <w:tblPr/>
      <w:tcPr>
        <w:shd w:val="clear" w:color="auto" w:fill="EFCDE0" w:themeFill="accent3" w:themeFillTint="3F"/>
      </w:tcPr>
    </w:tblStylePr>
  </w:style>
  <w:style w:type="table" w:styleId="Gemiddeldelijst1-accent2">
    <w:name w:val="Medium List 1 Accent 2"/>
    <w:basedOn w:val="Standaardtabel"/>
    <w:uiPriority w:val="65"/>
    <w:rsid w:val="00E07762"/>
    <w:pPr>
      <w:spacing w:line="240" w:lineRule="auto"/>
    </w:pPr>
    <w:rPr>
      <w:color w:val="000000" w:themeColor="text1"/>
    </w:rPr>
    <w:tblPr>
      <w:tblStyleRowBandSize w:val="1"/>
      <w:tblStyleColBandSize w:val="1"/>
      <w:tblBorders>
        <w:top w:val="single" w:sz="8" w:space="0" w:color="762663" w:themeColor="accent2"/>
        <w:bottom w:val="single" w:sz="8" w:space="0" w:color="762663" w:themeColor="accent2"/>
      </w:tblBorders>
    </w:tblPr>
    <w:tblStylePr w:type="firstRow">
      <w:rPr>
        <w:rFonts w:asciiTheme="majorHAnsi" w:eastAsiaTheme="majorEastAsia" w:hAnsiTheme="majorHAnsi" w:cstheme="majorBidi"/>
      </w:rPr>
      <w:tblPr/>
      <w:tcPr>
        <w:tcBorders>
          <w:top w:val="nil"/>
          <w:bottom w:val="single" w:sz="8" w:space="0" w:color="762663" w:themeColor="accent2"/>
        </w:tcBorders>
      </w:tcPr>
    </w:tblStylePr>
    <w:tblStylePr w:type="lastRow">
      <w:rPr>
        <w:b/>
        <w:bCs/>
        <w:color w:val="000000" w:themeColor="text2"/>
      </w:rPr>
      <w:tblPr/>
      <w:tcPr>
        <w:tcBorders>
          <w:top w:val="single" w:sz="8" w:space="0" w:color="762663" w:themeColor="accent2"/>
          <w:bottom w:val="single" w:sz="8" w:space="0" w:color="762663" w:themeColor="accent2"/>
        </w:tcBorders>
      </w:tcPr>
    </w:tblStylePr>
    <w:tblStylePr w:type="firstCol">
      <w:rPr>
        <w:b/>
        <w:bCs/>
      </w:rPr>
    </w:tblStylePr>
    <w:tblStylePr w:type="lastCol">
      <w:rPr>
        <w:b/>
        <w:bCs/>
      </w:rPr>
      <w:tblPr/>
      <w:tcPr>
        <w:tcBorders>
          <w:top w:val="single" w:sz="8" w:space="0" w:color="762663" w:themeColor="accent2"/>
          <w:bottom w:val="single" w:sz="8" w:space="0" w:color="762663" w:themeColor="accent2"/>
        </w:tcBorders>
      </w:tcPr>
    </w:tblStylePr>
    <w:tblStylePr w:type="band1Vert">
      <w:tblPr/>
      <w:tcPr>
        <w:shd w:val="clear" w:color="auto" w:fill="E9BCDE" w:themeFill="accent2" w:themeFillTint="3F"/>
      </w:tcPr>
    </w:tblStylePr>
    <w:tblStylePr w:type="band1Horz">
      <w:tblPr/>
      <w:tcPr>
        <w:shd w:val="clear" w:color="auto" w:fill="E9BCDE" w:themeFill="accent2" w:themeFillTint="3F"/>
      </w:tcPr>
    </w:tblStylePr>
  </w:style>
  <w:style w:type="table" w:styleId="Gemiddeldearcering2-accent6">
    <w:name w:val="Medium Shading 2 Accent 6"/>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EDEB"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EDEB" w:themeFill="accent6"/>
      </w:tcPr>
    </w:tblStylePr>
    <w:tblStylePr w:type="lastCol">
      <w:rPr>
        <w:b/>
        <w:bCs/>
        <w:color w:val="FFFFFF" w:themeColor="background1"/>
      </w:rPr>
      <w:tblPr/>
      <w:tcPr>
        <w:tcBorders>
          <w:left w:val="nil"/>
          <w:right w:val="nil"/>
          <w:insideH w:val="nil"/>
          <w:insideV w:val="nil"/>
        </w:tcBorders>
        <w:shd w:val="clear" w:color="auto" w:fill="EDEDEB"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43F9D"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43F9D" w:themeFill="accent5"/>
      </w:tcPr>
    </w:tblStylePr>
    <w:tblStylePr w:type="lastCol">
      <w:rPr>
        <w:b/>
        <w:bCs/>
        <w:color w:val="FFFFFF" w:themeColor="background1"/>
      </w:rPr>
      <w:tblPr/>
      <w:tcPr>
        <w:tcBorders>
          <w:left w:val="nil"/>
          <w:right w:val="nil"/>
          <w:insideH w:val="nil"/>
          <w:insideV w:val="nil"/>
        </w:tcBorders>
        <w:shd w:val="clear" w:color="auto" w:fill="F43F9D"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B49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B499F" w:themeFill="accent4"/>
      </w:tcPr>
    </w:tblStylePr>
    <w:tblStylePr w:type="lastCol">
      <w:rPr>
        <w:b/>
        <w:bCs/>
        <w:color w:val="FFFFFF" w:themeColor="background1"/>
      </w:rPr>
      <w:tblPr/>
      <w:tcPr>
        <w:tcBorders>
          <w:left w:val="nil"/>
          <w:right w:val="nil"/>
          <w:insideH w:val="nil"/>
          <w:insideV w:val="nil"/>
        </w:tcBorders>
        <w:shd w:val="clear" w:color="auto" w:fill="3B49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B3B82"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B3B82" w:themeFill="accent3"/>
      </w:tcPr>
    </w:tblStylePr>
    <w:tblStylePr w:type="lastCol">
      <w:rPr>
        <w:b/>
        <w:bCs/>
        <w:color w:val="FFFFFF" w:themeColor="background1"/>
      </w:rPr>
      <w:tblPr/>
      <w:tcPr>
        <w:tcBorders>
          <w:left w:val="nil"/>
          <w:right w:val="nil"/>
          <w:insideH w:val="nil"/>
          <w:insideV w:val="nil"/>
        </w:tcBorders>
        <w:shd w:val="clear" w:color="auto" w:fill="BB3B82"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62663"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62663" w:themeFill="accent2"/>
      </w:tcPr>
    </w:tblStylePr>
    <w:tblStylePr w:type="lastCol">
      <w:rPr>
        <w:b/>
        <w:bCs/>
        <w:color w:val="FFFFFF" w:themeColor="background1"/>
      </w:rPr>
      <w:tblPr/>
      <w:tcPr>
        <w:tcBorders>
          <w:left w:val="nil"/>
          <w:right w:val="nil"/>
          <w:insideH w:val="nil"/>
          <w:insideV w:val="nil"/>
        </w:tcBorders>
        <w:shd w:val="clear" w:color="auto" w:fill="762663"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1-accent6">
    <w:name w:val="Medium Shading 1 Accent 6"/>
    <w:basedOn w:val="Standaardtabel"/>
    <w:uiPriority w:val="63"/>
    <w:rsid w:val="00E07762"/>
    <w:pPr>
      <w:spacing w:line="240" w:lineRule="auto"/>
    </w:pPr>
    <w:tblPr>
      <w:tblStyleRowBandSize w:val="1"/>
      <w:tblStyleColBandSize w:val="1"/>
      <w:tbl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single" w:sz="8" w:space="0" w:color="F1F1EF" w:themeColor="accent6" w:themeTint="BF"/>
      </w:tblBorders>
    </w:tblPr>
    <w:tblStylePr w:type="firstRow">
      <w:pPr>
        <w:spacing w:before="0" w:after="0" w:line="240" w:lineRule="auto"/>
      </w:pPr>
      <w:rPr>
        <w:b/>
        <w:bCs/>
        <w:color w:val="FFFFFF" w:themeColor="background1"/>
      </w:rPr>
      <w:tblPr/>
      <w:tcPr>
        <w:tc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nil"/>
          <w:insideV w:val="nil"/>
        </w:tcBorders>
        <w:shd w:val="clear" w:color="auto" w:fill="EDEDEB" w:themeFill="accent6"/>
      </w:tcPr>
    </w:tblStylePr>
    <w:tblStylePr w:type="lastRow">
      <w:pPr>
        <w:spacing w:before="0" w:after="0" w:line="240" w:lineRule="auto"/>
      </w:pPr>
      <w:rPr>
        <w:b/>
        <w:bCs/>
      </w:rPr>
      <w:tblPr/>
      <w:tcPr>
        <w:tcBorders>
          <w:top w:val="double" w:sz="6"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nil"/>
          <w:insideV w:val="nil"/>
        </w:tcBorders>
      </w:tcPr>
    </w:tblStylePr>
    <w:tblStylePr w:type="firstCol">
      <w:rPr>
        <w:b/>
        <w:bCs/>
      </w:rPr>
    </w:tblStylePr>
    <w:tblStylePr w:type="lastCol">
      <w:rPr>
        <w:b/>
        <w:bCs/>
      </w:rPr>
    </w:tblStylePr>
    <w:tblStylePr w:type="band1Vert">
      <w:tblPr/>
      <w:tcPr>
        <w:shd w:val="clear" w:color="auto" w:fill="FAFAF9" w:themeFill="accent6" w:themeFillTint="3F"/>
      </w:tcPr>
    </w:tblStylePr>
    <w:tblStylePr w:type="band1Horz">
      <w:tblPr/>
      <w:tcPr>
        <w:tcBorders>
          <w:insideH w:val="nil"/>
          <w:insideV w:val="nil"/>
        </w:tcBorders>
        <w:shd w:val="clear" w:color="auto" w:fill="FAFAF9" w:themeFill="accent6"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E07762"/>
    <w:pPr>
      <w:spacing w:line="240" w:lineRule="auto"/>
    </w:pPr>
    <w:tblPr>
      <w:tblStyleRowBandSize w:val="1"/>
      <w:tblStyleColBandSize w:val="1"/>
      <w:tbl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single" w:sz="8" w:space="0" w:color="F66EB5" w:themeColor="accent5" w:themeTint="BF"/>
      </w:tblBorders>
    </w:tblPr>
    <w:tblStylePr w:type="firstRow">
      <w:pPr>
        <w:spacing w:before="0" w:after="0" w:line="240" w:lineRule="auto"/>
      </w:pPr>
      <w:rPr>
        <w:b/>
        <w:bCs/>
        <w:color w:val="FFFFFF" w:themeColor="background1"/>
      </w:rPr>
      <w:tblPr/>
      <w:tcPr>
        <w:tc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nil"/>
          <w:insideV w:val="nil"/>
        </w:tcBorders>
        <w:shd w:val="clear" w:color="auto" w:fill="F43F9D" w:themeFill="accent5"/>
      </w:tcPr>
    </w:tblStylePr>
    <w:tblStylePr w:type="lastRow">
      <w:pPr>
        <w:spacing w:before="0" w:after="0" w:line="240" w:lineRule="auto"/>
      </w:pPr>
      <w:rPr>
        <w:b/>
        <w:bCs/>
      </w:rPr>
      <w:tblPr/>
      <w:tcPr>
        <w:tcBorders>
          <w:top w:val="double" w:sz="6"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nil"/>
          <w:insideV w:val="nil"/>
        </w:tcBorders>
      </w:tcPr>
    </w:tblStylePr>
    <w:tblStylePr w:type="firstCol">
      <w:rPr>
        <w:b/>
        <w:bCs/>
      </w:rPr>
    </w:tblStylePr>
    <w:tblStylePr w:type="lastCol">
      <w:rPr>
        <w:b/>
        <w:bCs/>
      </w:rPr>
    </w:tblStylePr>
    <w:tblStylePr w:type="band1Vert">
      <w:tblPr/>
      <w:tcPr>
        <w:shd w:val="clear" w:color="auto" w:fill="FCCFE6" w:themeFill="accent5" w:themeFillTint="3F"/>
      </w:tcPr>
    </w:tblStylePr>
    <w:tblStylePr w:type="band1Horz">
      <w:tblPr/>
      <w:tcPr>
        <w:tcBorders>
          <w:insideH w:val="nil"/>
          <w:insideV w:val="nil"/>
        </w:tcBorders>
        <w:shd w:val="clear" w:color="auto" w:fill="FCCFE6" w:themeFill="accent5"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E07762"/>
    <w:pPr>
      <w:spacing w:line="240" w:lineRule="auto"/>
    </w:pPr>
    <w:tblPr>
      <w:tblStyleRowBandSize w:val="1"/>
      <w:tblStyleColBandSize w:val="1"/>
      <w:tbl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single" w:sz="8" w:space="0" w:color="5F6CC3" w:themeColor="accent4" w:themeTint="BF"/>
      </w:tblBorders>
    </w:tblPr>
    <w:tblStylePr w:type="firstRow">
      <w:pPr>
        <w:spacing w:before="0" w:after="0" w:line="240" w:lineRule="auto"/>
      </w:pPr>
      <w:rPr>
        <w:b/>
        <w:bCs/>
        <w:color w:val="FFFFFF" w:themeColor="background1"/>
      </w:rPr>
      <w:tblPr/>
      <w:tcPr>
        <w:tc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nil"/>
          <w:insideV w:val="nil"/>
        </w:tcBorders>
        <w:shd w:val="clear" w:color="auto" w:fill="3B499F" w:themeFill="accent4"/>
      </w:tcPr>
    </w:tblStylePr>
    <w:tblStylePr w:type="lastRow">
      <w:pPr>
        <w:spacing w:before="0" w:after="0" w:line="240" w:lineRule="auto"/>
      </w:pPr>
      <w:rPr>
        <w:b/>
        <w:bCs/>
      </w:rPr>
      <w:tblPr/>
      <w:tcPr>
        <w:tcBorders>
          <w:top w:val="double" w:sz="6"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nil"/>
          <w:insideV w:val="nil"/>
        </w:tcBorders>
      </w:tcPr>
    </w:tblStylePr>
    <w:tblStylePr w:type="firstCol">
      <w:rPr>
        <w:b/>
        <w:bCs/>
      </w:rPr>
    </w:tblStylePr>
    <w:tblStylePr w:type="lastCol">
      <w:rPr>
        <w:b/>
        <w:bCs/>
      </w:rPr>
    </w:tblStylePr>
    <w:tblStylePr w:type="band1Vert">
      <w:tblPr/>
      <w:tcPr>
        <w:shd w:val="clear" w:color="auto" w:fill="CACEEB" w:themeFill="accent4" w:themeFillTint="3F"/>
      </w:tcPr>
    </w:tblStylePr>
    <w:tblStylePr w:type="band1Horz">
      <w:tblPr/>
      <w:tcPr>
        <w:tcBorders>
          <w:insideH w:val="nil"/>
          <w:insideV w:val="nil"/>
        </w:tcBorders>
        <w:shd w:val="clear" w:color="auto" w:fill="CACEEB" w:themeFill="accent4"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E07762"/>
    <w:pPr>
      <w:spacing w:line="240" w:lineRule="auto"/>
    </w:pPr>
    <w:tblPr>
      <w:tblStyleRowBandSize w:val="1"/>
      <w:tblStyleColBandSize w:val="1"/>
      <w:tbl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single" w:sz="8" w:space="0" w:color="CF68A1" w:themeColor="accent3" w:themeTint="BF"/>
      </w:tblBorders>
    </w:tblPr>
    <w:tblStylePr w:type="firstRow">
      <w:pPr>
        <w:spacing w:before="0" w:after="0" w:line="240" w:lineRule="auto"/>
      </w:pPr>
      <w:rPr>
        <w:b/>
        <w:bCs/>
        <w:color w:val="FFFFFF" w:themeColor="background1"/>
      </w:rPr>
      <w:tblPr/>
      <w:tcPr>
        <w:tc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nil"/>
          <w:insideV w:val="nil"/>
        </w:tcBorders>
        <w:shd w:val="clear" w:color="auto" w:fill="BB3B82" w:themeFill="accent3"/>
      </w:tcPr>
    </w:tblStylePr>
    <w:tblStylePr w:type="lastRow">
      <w:pPr>
        <w:spacing w:before="0" w:after="0" w:line="240" w:lineRule="auto"/>
      </w:pPr>
      <w:rPr>
        <w:b/>
        <w:bCs/>
      </w:rPr>
      <w:tblPr/>
      <w:tcPr>
        <w:tcBorders>
          <w:top w:val="double" w:sz="6"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nil"/>
          <w:insideV w:val="nil"/>
        </w:tcBorders>
      </w:tcPr>
    </w:tblStylePr>
    <w:tblStylePr w:type="firstCol">
      <w:rPr>
        <w:b/>
        <w:bCs/>
      </w:rPr>
    </w:tblStylePr>
    <w:tblStylePr w:type="lastCol">
      <w:rPr>
        <w:b/>
        <w:bCs/>
      </w:rPr>
    </w:tblStylePr>
    <w:tblStylePr w:type="band1Vert">
      <w:tblPr/>
      <w:tcPr>
        <w:shd w:val="clear" w:color="auto" w:fill="EFCDE0" w:themeFill="accent3" w:themeFillTint="3F"/>
      </w:tcPr>
    </w:tblStylePr>
    <w:tblStylePr w:type="band1Horz">
      <w:tblPr/>
      <w:tcPr>
        <w:tcBorders>
          <w:insideH w:val="nil"/>
          <w:insideV w:val="nil"/>
        </w:tcBorders>
        <w:shd w:val="clear" w:color="auto" w:fill="EFCDE0" w:themeFill="accent3"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E07762"/>
    <w:pPr>
      <w:spacing w:line="240" w:lineRule="auto"/>
    </w:pPr>
    <w:tblPr>
      <w:tblStyleRowBandSize w:val="1"/>
      <w:tblStyleColBandSize w:val="1"/>
      <w:tbl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single" w:sz="8" w:space="0" w:color="B93B9B" w:themeColor="accent2" w:themeTint="BF"/>
      </w:tblBorders>
    </w:tblPr>
    <w:tblStylePr w:type="firstRow">
      <w:pPr>
        <w:spacing w:before="0" w:after="0" w:line="240" w:lineRule="auto"/>
      </w:pPr>
      <w:rPr>
        <w:b/>
        <w:bCs/>
        <w:color w:val="FFFFFF" w:themeColor="background1"/>
      </w:rPr>
      <w:tblPr/>
      <w:tcPr>
        <w:tc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nil"/>
          <w:insideV w:val="nil"/>
        </w:tcBorders>
        <w:shd w:val="clear" w:color="auto" w:fill="762663" w:themeFill="accent2"/>
      </w:tcPr>
    </w:tblStylePr>
    <w:tblStylePr w:type="lastRow">
      <w:pPr>
        <w:spacing w:before="0" w:after="0" w:line="240" w:lineRule="auto"/>
      </w:pPr>
      <w:rPr>
        <w:b/>
        <w:bCs/>
      </w:rPr>
      <w:tblPr/>
      <w:tcPr>
        <w:tcBorders>
          <w:top w:val="double" w:sz="6"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nil"/>
          <w:insideV w:val="nil"/>
        </w:tcBorders>
      </w:tcPr>
    </w:tblStylePr>
    <w:tblStylePr w:type="firstCol">
      <w:rPr>
        <w:b/>
        <w:bCs/>
      </w:rPr>
    </w:tblStylePr>
    <w:tblStylePr w:type="lastCol">
      <w:rPr>
        <w:b/>
        <w:bCs/>
      </w:rPr>
    </w:tblStylePr>
    <w:tblStylePr w:type="band1Vert">
      <w:tblPr/>
      <w:tcPr>
        <w:shd w:val="clear" w:color="auto" w:fill="E9BCDE" w:themeFill="accent2" w:themeFillTint="3F"/>
      </w:tcPr>
    </w:tblStylePr>
    <w:tblStylePr w:type="band1Horz">
      <w:tblPr/>
      <w:tcPr>
        <w:tcBorders>
          <w:insideH w:val="nil"/>
          <w:insideV w:val="nil"/>
        </w:tcBorders>
        <w:shd w:val="clear" w:color="auto" w:fill="E9BCDE" w:themeFill="accent2" w:themeFillTint="3F"/>
      </w:tcPr>
    </w:tblStylePr>
    <w:tblStylePr w:type="band2Horz">
      <w:tblPr/>
      <w:tcPr>
        <w:tcBorders>
          <w:insideH w:val="nil"/>
          <w:insideV w:val="nil"/>
        </w:tcBorders>
      </w:tcPr>
    </w:tblStylePr>
  </w:style>
  <w:style w:type="table" w:styleId="Gemiddeldraster3-accent6">
    <w:name w:val="Medium Grid 3 Accent 6"/>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FAF9"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EDEB"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EDEB"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EDEB"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EDEB"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F6F5"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F6F5" w:themeFill="accent6" w:themeFillTint="7F"/>
      </w:tcPr>
    </w:tblStylePr>
  </w:style>
  <w:style w:type="table" w:styleId="Gemiddeldraster3-accent5">
    <w:name w:val="Medium Grid 3 Accent 5"/>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CCFE6"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43F9D"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43F9D"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43F9D"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43F9D"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99FCD"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99FCD" w:themeFill="accent5" w:themeFillTint="7F"/>
      </w:tcPr>
    </w:tblStylePr>
  </w:style>
  <w:style w:type="table" w:styleId="Gemiddeldraster3-accent4">
    <w:name w:val="Medium Grid 3 Accent 4"/>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ACEEB"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B49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B49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B49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B49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49DD7"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49DD7" w:themeFill="accent4" w:themeFillTint="7F"/>
      </w:tcPr>
    </w:tblStylePr>
  </w:style>
  <w:style w:type="table" w:styleId="Gemiddeldraster3-accent3">
    <w:name w:val="Medium Grid 3 Accent 3"/>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CDE0"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B3B82"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B3B82"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B3B82"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B3B82"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9AC0"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9AC0" w:themeFill="accent3" w:themeFillTint="7F"/>
      </w:tcPr>
    </w:tblStylePr>
  </w:style>
  <w:style w:type="table" w:styleId="Gemiddeldraster3-accent2">
    <w:name w:val="Medium Grid 3 Accent 2"/>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9BCDE"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62663"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62663"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62663"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62663"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479BE"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479BE" w:themeFill="accent2" w:themeFillTint="7F"/>
      </w:tcPr>
    </w:tblStylePr>
  </w:style>
  <w:style w:type="table" w:styleId="Gemiddeldraster3-accent1">
    <w:name w:val="Medium Grid 3 Accent 1"/>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A2F7"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10861"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10861"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10861"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10861"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44E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44EF" w:themeFill="accent1" w:themeFillTint="7F"/>
      </w:tcPr>
    </w:tblStylePr>
  </w:style>
  <w:style w:type="table" w:styleId="Gemiddeldraster2-accent6">
    <w:name w:val="Medium Grid 2 Accent 6"/>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insideH w:val="single" w:sz="8" w:space="0" w:color="EDEDEB" w:themeColor="accent6"/>
        <w:insideV w:val="single" w:sz="8" w:space="0" w:color="EDEDEB" w:themeColor="accent6"/>
      </w:tblBorders>
    </w:tblPr>
    <w:tcPr>
      <w:shd w:val="clear" w:color="auto" w:fill="FAFAF9" w:themeFill="accent6" w:themeFillTint="3F"/>
    </w:tcPr>
    <w:tblStylePr w:type="firstRow">
      <w:rPr>
        <w:b/>
        <w:bCs/>
        <w:color w:val="000000" w:themeColor="text1"/>
      </w:rPr>
      <w:tblPr/>
      <w:tcPr>
        <w:shd w:val="clear" w:color="auto" w:fill="FDFDF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FBFA" w:themeFill="accent6" w:themeFillTint="33"/>
      </w:tcPr>
    </w:tblStylePr>
    <w:tblStylePr w:type="band1Vert">
      <w:tblPr/>
      <w:tcPr>
        <w:shd w:val="clear" w:color="auto" w:fill="F6F6F5" w:themeFill="accent6" w:themeFillTint="7F"/>
      </w:tcPr>
    </w:tblStylePr>
    <w:tblStylePr w:type="band1Horz">
      <w:tblPr/>
      <w:tcPr>
        <w:tcBorders>
          <w:insideH w:val="single" w:sz="6" w:space="0" w:color="EDEDEB" w:themeColor="accent6"/>
          <w:insideV w:val="single" w:sz="6" w:space="0" w:color="EDEDEB" w:themeColor="accent6"/>
        </w:tcBorders>
        <w:shd w:val="clear" w:color="auto" w:fill="F6F6F5" w:themeFill="accent6"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insideH w:val="single" w:sz="8" w:space="0" w:color="F43F9D" w:themeColor="accent5"/>
        <w:insideV w:val="single" w:sz="8" w:space="0" w:color="F43F9D" w:themeColor="accent5"/>
      </w:tblBorders>
    </w:tblPr>
    <w:tcPr>
      <w:shd w:val="clear" w:color="auto" w:fill="FCCFE6" w:themeFill="accent5" w:themeFillTint="3F"/>
    </w:tcPr>
    <w:tblStylePr w:type="firstRow">
      <w:rPr>
        <w:b/>
        <w:bCs/>
        <w:color w:val="000000" w:themeColor="text1"/>
      </w:rPr>
      <w:tblPr/>
      <w:tcPr>
        <w:shd w:val="clear" w:color="auto" w:fill="FEECF5"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D8EB" w:themeFill="accent5" w:themeFillTint="33"/>
      </w:tcPr>
    </w:tblStylePr>
    <w:tblStylePr w:type="band1Vert">
      <w:tblPr/>
      <w:tcPr>
        <w:shd w:val="clear" w:color="auto" w:fill="F99FCD" w:themeFill="accent5" w:themeFillTint="7F"/>
      </w:tcPr>
    </w:tblStylePr>
    <w:tblStylePr w:type="band1Horz">
      <w:tblPr/>
      <w:tcPr>
        <w:tcBorders>
          <w:insideH w:val="single" w:sz="6" w:space="0" w:color="F43F9D" w:themeColor="accent5"/>
          <w:insideV w:val="single" w:sz="6" w:space="0" w:color="F43F9D" w:themeColor="accent5"/>
        </w:tcBorders>
        <w:shd w:val="clear" w:color="auto" w:fill="F99FCD" w:themeFill="accent5"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insideH w:val="single" w:sz="8" w:space="0" w:color="3B499F" w:themeColor="accent4"/>
        <w:insideV w:val="single" w:sz="8" w:space="0" w:color="3B499F" w:themeColor="accent4"/>
      </w:tblBorders>
    </w:tblPr>
    <w:tcPr>
      <w:shd w:val="clear" w:color="auto" w:fill="CACEEB" w:themeFill="accent4" w:themeFillTint="3F"/>
    </w:tcPr>
    <w:tblStylePr w:type="firstRow">
      <w:rPr>
        <w:b/>
        <w:bCs/>
        <w:color w:val="000000" w:themeColor="text1"/>
      </w:rPr>
      <w:tblPr/>
      <w:tcPr>
        <w:shd w:val="clear" w:color="auto" w:fill="EAEBF7"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4D7EF" w:themeFill="accent4" w:themeFillTint="33"/>
      </w:tcPr>
    </w:tblStylePr>
    <w:tblStylePr w:type="band1Vert">
      <w:tblPr/>
      <w:tcPr>
        <w:shd w:val="clear" w:color="auto" w:fill="949DD7" w:themeFill="accent4" w:themeFillTint="7F"/>
      </w:tcPr>
    </w:tblStylePr>
    <w:tblStylePr w:type="band1Horz">
      <w:tblPr/>
      <w:tcPr>
        <w:tcBorders>
          <w:insideH w:val="single" w:sz="6" w:space="0" w:color="3B499F" w:themeColor="accent4"/>
          <w:insideV w:val="single" w:sz="6" w:space="0" w:color="3B499F" w:themeColor="accent4"/>
        </w:tcBorders>
        <w:shd w:val="clear" w:color="auto" w:fill="949DD7" w:themeFill="accent4"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insideH w:val="single" w:sz="8" w:space="0" w:color="BB3B82" w:themeColor="accent3"/>
        <w:insideV w:val="single" w:sz="8" w:space="0" w:color="BB3B82" w:themeColor="accent3"/>
      </w:tblBorders>
    </w:tblPr>
    <w:tcPr>
      <w:shd w:val="clear" w:color="auto" w:fill="EFCDE0" w:themeFill="accent3" w:themeFillTint="3F"/>
    </w:tcPr>
    <w:tblStylePr w:type="firstRow">
      <w:rPr>
        <w:b/>
        <w:bCs/>
        <w:color w:val="000000" w:themeColor="text1"/>
      </w:rPr>
      <w:tblPr/>
      <w:tcPr>
        <w:shd w:val="clear" w:color="auto" w:fill="F8EBF2"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6E5" w:themeFill="accent3" w:themeFillTint="33"/>
      </w:tcPr>
    </w:tblStylePr>
    <w:tblStylePr w:type="band1Vert">
      <w:tblPr/>
      <w:tcPr>
        <w:shd w:val="clear" w:color="auto" w:fill="DF9AC0" w:themeFill="accent3" w:themeFillTint="7F"/>
      </w:tcPr>
    </w:tblStylePr>
    <w:tblStylePr w:type="band1Horz">
      <w:tblPr/>
      <w:tcPr>
        <w:tcBorders>
          <w:insideH w:val="single" w:sz="6" w:space="0" w:color="BB3B82" w:themeColor="accent3"/>
          <w:insideV w:val="single" w:sz="6" w:space="0" w:color="BB3B82" w:themeColor="accent3"/>
        </w:tcBorders>
        <w:shd w:val="clear" w:color="auto" w:fill="DF9AC0" w:themeFill="accent3"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insideH w:val="single" w:sz="8" w:space="0" w:color="762663" w:themeColor="accent2"/>
        <w:insideV w:val="single" w:sz="8" w:space="0" w:color="762663" w:themeColor="accent2"/>
      </w:tblBorders>
    </w:tblPr>
    <w:tcPr>
      <w:shd w:val="clear" w:color="auto" w:fill="E9BCDE" w:themeFill="accent2" w:themeFillTint="3F"/>
    </w:tcPr>
    <w:tblStylePr w:type="firstRow">
      <w:rPr>
        <w:b/>
        <w:bCs/>
        <w:color w:val="000000" w:themeColor="text1"/>
      </w:rPr>
      <w:tblPr/>
      <w:tcPr>
        <w:shd w:val="clear" w:color="auto" w:fill="F6E4F2"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C9E5" w:themeFill="accent2" w:themeFillTint="33"/>
      </w:tcPr>
    </w:tblStylePr>
    <w:tblStylePr w:type="band1Vert">
      <w:tblPr/>
      <w:tcPr>
        <w:shd w:val="clear" w:color="auto" w:fill="D479BE" w:themeFill="accent2" w:themeFillTint="7F"/>
      </w:tcPr>
    </w:tblStylePr>
    <w:tblStylePr w:type="band1Horz">
      <w:tblPr/>
      <w:tcPr>
        <w:tcBorders>
          <w:insideH w:val="single" w:sz="6" w:space="0" w:color="762663" w:themeColor="accent2"/>
          <w:insideV w:val="single" w:sz="6" w:space="0" w:color="762663" w:themeColor="accent2"/>
        </w:tcBorders>
        <w:shd w:val="clear" w:color="auto" w:fill="D479BE" w:themeFill="accent2"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10861" w:themeColor="accent1"/>
        <w:left w:val="single" w:sz="8" w:space="0" w:color="510861" w:themeColor="accent1"/>
        <w:bottom w:val="single" w:sz="8" w:space="0" w:color="510861" w:themeColor="accent1"/>
        <w:right w:val="single" w:sz="8" w:space="0" w:color="510861" w:themeColor="accent1"/>
        <w:insideH w:val="single" w:sz="8" w:space="0" w:color="510861" w:themeColor="accent1"/>
        <w:insideV w:val="single" w:sz="8" w:space="0" w:color="510861" w:themeColor="accent1"/>
      </w:tblBorders>
    </w:tblPr>
    <w:tcPr>
      <w:shd w:val="clear" w:color="auto" w:fill="E8A2F7" w:themeFill="accent1" w:themeFillTint="3F"/>
    </w:tcPr>
    <w:tblStylePr w:type="firstRow">
      <w:rPr>
        <w:b/>
        <w:bCs/>
        <w:color w:val="000000" w:themeColor="text1"/>
      </w:rPr>
      <w:tblPr/>
      <w:tcPr>
        <w:shd w:val="clear" w:color="auto" w:fill="F5DAFC"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B4F8" w:themeFill="accent1" w:themeFillTint="33"/>
      </w:tcPr>
    </w:tblStylePr>
    <w:tblStylePr w:type="band1Vert">
      <w:tblPr/>
      <w:tcPr>
        <w:shd w:val="clear" w:color="auto" w:fill="D044EF" w:themeFill="accent1" w:themeFillTint="7F"/>
      </w:tcPr>
    </w:tblStylePr>
    <w:tblStylePr w:type="band1Horz">
      <w:tblPr/>
      <w:tcPr>
        <w:tcBorders>
          <w:insideH w:val="single" w:sz="6" w:space="0" w:color="510861" w:themeColor="accent1"/>
          <w:insideV w:val="single" w:sz="6" w:space="0" w:color="510861" w:themeColor="accent1"/>
        </w:tcBorders>
        <w:shd w:val="clear" w:color="auto" w:fill="D044EF" w:themeFill="accent1" w:themeFillTint="7F"/>
      </w:tcPr>
    </w:tblStylePr>
    <w:tblStylePr w:type="nwCell">
      <w:tblPr/>
      <w:tcPr>
        <w:shd w:val="clear" w:color="auto" w:fill="FFFFFF" w:themeFill="background1"/>
      </w:tcPr>
    </w:tblStylePr>
  </w:style>
  <w:style w:type="table" w:styleId="Gemiddeldraster1-accent6">
    <w:name w:val="Medium Grid 1 Accent 6"/>
    <w:basedOn w:val="Standaardtabel"/>
    <w:uiPriority w:val="67"/>
    <w:rsid w:val="00E07762"/>
    <w:pPr>
      <w:spacing w:line="240" w:lineRule="auto"/>
    </w:pPr>
    <w:tblPr>
      <w:tblStyleRowBandSize w:val="1"/>
      <w:tblStyleColBandSize w:val="1"/>
      <w:tbl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single" w:sz="8" w:space="0" w:color="F1F1EF" w:themeColor="accent6" w:themeTint="BF"/>
        <w:insideV w:val="single" w:sz="8" w:space="0" w:color="F1F1EF" w:themeColor="accent6" w:themeTint="BF"/>
      </w:tblBorders>
    </w:tblPr>
    <w:tcPr>
      <w:shd w:val="clear" w:color="auto" w:fill="FAFAF9" w:themeFill="accent6" w:themeFillTint="3F"/>
    </w:tcPr>
    <w:tblStylePr w:type="firstRow">
      <w:rPr>
        <w:b/>
        <w:bCs/>
      </w:rPr>
    </w:tblStylePr>
    <w:tblStylePr w:type="lastRow">
      <w:rPr>
        <w:b/>
        <w:bCs/>
      </w:rPr>
      <w:tblPr/>
      <w:tcPr>
        <w:tcBorders>
          <w:top w:val="single" w:sz="18" w:space="0" w:color="F1F1EF" w:themeColor="accent6" w:themeTint="BF"/>
        </w:tcBorders>
      </w:tcPr>
    </w:tblStylePr>
    <w:tblStylePr w:type="firstCol">
      <w:rPr>
        <w:b/>
        <w:bCs/>
      </w:rPr>
    </w:tblStylePr>
    <w:tblStylePr w:type="lastCol">
      <w:rPr>
        <w:b/>
        <w:bCs/>
      </w:rPr>
    </w:tblStylePr>
    <w:tblStylePr w:type="band1Vert">
      <w:tblPr/>
      <w:tcPr>
        <w:shd w:val="clear" w:color="auto" w:fill="F6F6F5" w:themeFill="accent6" w:themeFillTint="7F"/>
      </w:tcPr>
    </w:tblStylePr>
    <w:tblStylePr w:type="band1Horz">
      <w:tblPr/>
      <w:tcPr>
        <w:shd w:val="clear" w:color="auto" w:fill="F6F6F5" w:themeFill="accent6" w:themeFillTint="7F"/>
      </w:tcPr>
    </w:tblStylePr>
  </w:style>
  <w:style w:type="table" w:styleId="Gemiddeldraster1-accent5">
    <w:name w:val="Medium Grid 1 Accent 5"/>
    <w:basedOn w:val="Standaardtabel"/>
    <w:uiPriority w:val="67"/>
    <w:rsid w:val="00E07762"/>
    <w:pPr>
      <w:spacing w:line="240" w:lineRule="auto"/>
    </w:pPr>
    <w:tblPr>
      <w:tblStyleRowBandSize w:val="1"/>
      <w:tblStyleColBandSize w:val="1"/>
      <w:tbl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single" w:sz="8" w:space="0" w:color="F66EB5" w:themeColor="accent5" w:themeTint="BF"/>
        <w:insideV w:val="single" w:sz="8" w:space="0" w:color="F66EB5" w:themeColor="accent5" w:themeTint="BF"/>
      </w:tblBorders>
    </w:tblPr>
    <w:tcPr>
      <w:shd w:val="clear" w:color="auto" w:fill="FCCFE6" w:themeFill="accent5" w:themeFillTint="3F"/>
    </w:tcPr>
    <w:tblStylePr w:type="firstRow">
      <w:rPr>
        <w:b/>
        <w:bCs/>
      </w:rPr>
    </w:tblStylePr>
    <w:tblStylePr w:type="lastRow">
      <w:rPr>
        <w:b/>
        <w:bCs/>
      </w:rPr>
      <w:tblPr/>
      <w:tcPr>
        <w:tcBorders>
          <w:top w:val="single" w:sz="18" w:space="0" w:color="F66EB5" w:themeColor="accent5" w:themeTint="BF"/>
        </w:tcBorders>
      </w:tcPr>
    </w:tblStylePr>
    <w:tblStylePr w:type="firstCol">
      <w:rPr>
        <w:b/>
        <w:bCs/>
      </w:rPr>
    </w:tblStylePr>
    <w:tblStylePr w:type="lastCol">
      <w:rPr>
        <w:b/>
        <w:bCs/>
      </w:rPr>
    </w:tblStylePr>
    <w:tblStylePr w:type="band1Vert">
      <w:tblPr/>
      <w:tcPr>
        <w:shd w:val="clear" w:color="auto" w:fill="F99FCD" w:themeFill="accent5" w:themeFillTint="7F"/>
      </w:tcPr>
    </w:tblStylePr>
    <w:tblStylePr w:type="band1Horz">
      <w:tblPr/>
      <w:tcPr>
        <w:shd w:val="clear" w:color="auto" w:fill="F99FCD" w:themeFill="accent5" w:themeFillTint="7F"/>
      </w:tcPr>
    </w:tblStylePr>
  </w:style>
  <w:style w:type="table" w:styleId="Gemiddeldraster1-accent4">
    <w:name w:val="Medium Grid 1 Accent 4"/>
    <w:basedOn w:val="Standaardtabel"/>
    <w:uiPriority w:val="67"/>
    <w:rsid w:val="00E07762"/>
    <w:pPr>
      <w:spacing w:line="240" w:lineRule="auto"/>
    </w:pPr>
    <w:tblPr>
      <w:tblStyleRowBandSize w:val="1"/>
      <w:tblStyleColBandSize w:val="1"/>
      <w:tbl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single" w:sz="8" w:space="0" w:color="5F6CC3" w:themeColor="accent4" w:themeTint="BF"/>
        <w:insideV w:val="single" w:sz="8" w:space="0" w:color="5F6CC3" w:themeColor="accent4" w:themeTint="BF"/>
      </w:tblBorders>
    </w:tblPr>
    <w:tcPr>
      <w:shd w:val="clear" w:color="auto" w:fill="CACEEB" w:themeFill="accent4" w:themeFillTint="3F"/>
    </w:tcPr>
    <w:tblStylePr w:type="firstRow">
      <w:rPr>
        <w:b/>
        <w:bCs/>
      </w:rPr>
    </w:tblStylePr>
    <w:tblStylePr w:type="lastRow">
      <w:rPr>
        <w:b/>
        <w:bCs/>
      </w:rPr>
      <w:tblPr/>
      <w:tcPr>
        <w:tcBorders>
          <w:top w:val="single" w:sz="18" w:space="0" w:color="5F6CC3" w:themeColor="accent4" w:themeTint="BF"/>
        </w:tcBorders>
      </w:tcPr>
    </w:tblStylePr>
    <w:tblStylePr w:type="firstCol">
      <w:rPr>
        <w:b/>
        <w:bCs/>
      </w:rPr>
    </w:tblStylePr>
    <w:tblStylePr w:type="lastCol">
      <w:rPr>
        <w:b/>
        <w:bCs/>
      </w:rPr>
    </w:tblStylePr>
    <w:tblStylePr w:type="band1Vert">
      <w:tblPr/>
      <w:tcPr>
        <w:shd w:val="clear" w:color="auto" w:fill="949DD7" w:themeFill="accent4" w:themeFillTint="7F"/>
      </w:tcPr>
    </w:tblStylePr>
    <w:tblStylePr w:type="band1Horz">
      <w:tblPr/>
      <w:tcPr>
        <w:shd w:val="clear" w:color="auto" w:fill="949DD7" w:themeFill="accent4" w:themeFillTint="7F"/>
      </w:tcPr>
    </w:tblStylePr>
  </w:style>
  <w:style w:type="table" w:styleId="Gemiddeldraster1-accent3">
    <w:name w:val="Medium Grid 1 Accent 3"/>
    <w:basedOn w:val="Standaardtabel"/>
    <w:uiPriority w:val="67"/>
    <w:rsid w:val="00E07762"/>
    <w:pPr>
      <w:spacing w:line="240" w:lineRule="auto"/>
    </w:pPr>
    <w:tblPr>
      <w:tblStyleRowBandSize w:val="1"/>
      <w:tblStyleColBandSize w:val="1"/>
      <w:tbl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single" w:sz="8" w:space="0" w:color="CF68A1" w:themeColor="accent3" w:themeTint="BF"/>
        <w:insideV w:val="single" w:sz="8" w:space="0" w:color="CF68A1" w:themeColor="accent3" w:themeTint="BF"/>
      </w:tblBorders>
    </w:tblPr>
    <w:tcPr>
      <w:shd w:val="clear" w:color="auto" w:fill="EFCDE0" w:themeFill="accent3" w:themeFillTint="3F"/>
    </w:tcPr>
    <w:tblStylePr w:type="firstRow">
      <w:rPr>
        <w:b/>
        <w:bCs/>
      </w:rPr>
    </w:tblStylePr>
    <w:tblStylePr w:type="lastRow">
      <w:rPr>
        <w:b/>
        <w:bCs/>
      </w:rPr>
      <w:tblPr/>
      <w:tcPr>
        <w:tcBorders>
          <w:top w:val="single" w:sz="18" w:space="0" w:color="CF68A1" w:themeColor="accent3" w:themeTint="BF"/>
        </w:tcBorders>
      </w:tcPr>
    </w:tblStylePr>
    <w:tblStylePr w:type="firstCol">
      <w:rPr>
        <w:b/>
        <w:bCs/>
      </w:rPr>
    </w:tblStylePr>
    <w:tblStylePr w:type="lastCol">
      <w:rPr>
        <w:b/>
        <w:bCs/>
      </w:rPr>
    </w:tblStylePr>
    <w:tblStylePr w:type="band1Vert">
      <w:tblPr/>
      <w:tcPr>
        <w:shd w:val="clear" w:color="auto" w:fill="DF9AC0" w:themeFill="accent3" w:themeFillTint="7F"/>
      </w:tcPr>
    </w:tblStylePr>
    <w:tblStylePr w:type="band1Horz">
      <w:tblPr/>
      <w:tcPr>
        <w:shd w:val="clear" w:color="auto" w:fill="DF9AC0" w:themeFill="accent3" w:themeFillTint="7F"/>
      </w:tcPr>
    </w:tblStylePr>
  </w:style>
  <w:style w:type="table" w:styleId="Gemiddeldraster1-accent2">
    <w:name w:val="Medium Grid 1 Accent 2"/>
    <w:basedOn w:val="Standaardtabel"/>
    <w:uiPriority w:val="67"/>
    <w:rsid w:val="00E07762"/>
    <w:pPr>
      <w:spacing w:line="240" w:lineRule="auto"/>
    </w:pPr>
    <w:tblPr>
      <w:tblStyleRowBandSize w:val="1"/>
      <w:tblStyleColBandSize w:val="1"/>
      <w:tbl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single" w:sz="8" w:space="0" w:color="B93B9B" w:themeColor="accent2" w:themeTint="BF"/>
        <w:insideV w:val="single" w:sz="8" w:space="0" w:color="B93B9B" w:themeColor="accent2" w:themeTint="BF"/>
      </w:tblBorders>
    </w:tblPr>
    <w:tcPr>
      <w:shd w:val="clear" w:color="auto" w:fill="E9BCDE" w:themeFill="accent2" w:themeFillTint="3F"/>
    </w:tcPr>
    <w:tblStylePr w:type="firstRow">
      <w:rPr>
        <w:b/>
        <w:bCs/>
      </w:rPr>
    </w:tblStylePr>
    <w:tblStylePr w:type="lastRow">
      <w:rPr>
        <w:b/>
        <w:bCs/>
      </w:rPr>
      <w:tblPr/>
      <w:tcPr>
        <w:tcBorders>
          <w:top w:val="single" w:sz="18" w:space="0" w:color="B93B9B" w:themeColor="accent2" w:themeTint="BF"/>
        </w:tcBorders>
      </w:tcPr>
    </w:tblStylePr>
    <w:tblStylePr w:type="firstCol">
      <w:rPr>
        <w:b/>
        <w:bCs/>
      </w:rPr>
    </w:tblStylePr>
    <w:tblStylePr w:type="lastCol">
      <w:rPr>
        <w:b/>
        <w:bCs/>
      </w:rPr>
    </w:tblStylePr>
    <w:tblStylePr w:type="band1Vert">
      <w:tblPr/>
      <w:tcPr>
        <w:shd w:val="clear" w:color="auto" w:fill="D479BE" w:themeFill="accent2" w:themeFillTint="7F"/>
      </w:tcPr>
    </w:tblStylePr>
    <w:tblStylePr w:type="band1Horz">
      <w:tblPr/>
      <w:tcPr>
        <w:shd w:val="clear" w:color="auto" w:fill="D479BE" w:themeFill="accent2" w:themeFillTint="7F"/>
      </w:tcPr>
    </w:tblStylePr>
  </w:style>
  <w:style w:type="table" w:styleId="Gemiddeldraster1-accent1">
    <w:name w:val="Medium Grid 1 Accent 1"/>
    <w:basedOn w:val="Standaardtabel"/>
    <w:uiPriority w:val="67"/>
    <w:rsid w:val="00E07762"/>
    <w:pPr>
      <w:spacing w:line="240" w:lineRule="auto"/>
    </w:pPr>
    <w:tblPr>
      <w:tblStyleRowBandSize w:val="1"/>
      <w:tblStyleColBandSize w:val="1"/>
      <w:tblBorders>
        <w:top w:val="single" w:sz="8" w:space="0" w:color="9E0FBE" w:themeColor="accent1" w:themeTint="BF"/>
        <w:left w:val="single" w:sz="8" w:space="0" w:color="9E0FBE" w:themeColor="accent1" w:themeTint="BF"/>
        <w:bottom w:val="single" w:sz="8" w:space="0" w:color="9E0FBE" w:themeColor="accent1" w:themeTint="BF"/>
        <w:right w:val="single" w:sz="8" w:space="0" w:color="9E0FBE" w:themeColor="accent1" w:themeTint="BF"/>
        <w:insideH w:val="single" w:sz="8" w:space="0" w:color="9E0FBE" w:themeColor="accent1" w:themeTint="BF"/>
        <w:insideV w:val="single" w:sz="8" w:space="0" w:color="9E0FBE" w:themeColor="accent1" w:themeTint="BF"/>
      </w:tblBorders>
    </w:tblPr>
    <w:tcPr>
      <w:shd w:val="clear" w:color="auto" w:fill="E8A2F7" w:themeFill="accent1" w:themeFillTint="3F"/>
    </w:tcPr>
    <w:tblStylePr w:type="firstRow">
      <w:rPr>
        <w:b/>
        <w:bCs/>
      </w:rPr>
    </w:tblStylePr>
    <w:tblStylePr w:type="lastRow">
      <w:rPr>
        <w:b/>
        <w:bCs/>
      </w:rPr>
      <w:tblPr/>
      <w:tcPr>
        <w:tcBorders>
          <w:top w:val="single" w:sz="18" w:space="0" w:color="9E0FBE" w:themeColor="accent1" w:themeTint="BF"/>
        </w:tcBorders>
      </w:tcPr>
    </w:tblStylePr>
    <w:tblStylePr w:type="firstCol">
      <w:rPr>
        <w:b/>
        <w:bCs/>
      </w:rPr>
    </w:tblStylePr>
    <w:tblStylePr w:type="lastCol">
      <w:rPr>
        <w:b/>
        <w:bCs/>
      </w:rPr>
    </w:tblStylePr>
    <w:tblStylePr w:type="band1Vert">
      <w:tblPr/>
      <w:tcPr>
        <w:shd w:val="clear" w:color="auto" w:fill="D044EF" w:themeFill="accent1" w:themeFillTint="7F"/>
      </w:tcPr>
    </w:tblStylePr>
    <w:tblStylePr w:type="band1Horz">
      <w:tblPr/>
      <w:tcPr>
        <w:shd w:val="clear" w:color="auto" w:fill="D044EF" w:themeFill="accent1" w:themeFillTint="7F"/>
      </w:tcPr>
    </w:tblStylePr>
  </w:style>
  <w:style w:type="table" w:styleId="Donkerelijst-accent6">
    <w:name w:val="Dark List Accent 6"/>
    <w:basedOn w:val="Standaardtabel"/>
    <w:uiPriority w:val="70"/>
    <w:rsid w:val="00E07762"/>
    <w:pPr>
      <w:spacing w:line="240" w:lineRule="auto"/>
    </w:pPr>
    <w:rPr>
      <w:color w:val="FFFFFF" w:themeColor="background1"/>
    </w:rPr>
    <w:tblPr>
      <w:tblStyleRowBandSize w:val="1"/>
      <w:tblStyleColBandSize w:val="1"/>
    </w:tblPr>
    <w:tcPr>
      <w:shd w:val="clear" w:color="auto" w:fill="EDEDEB"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7B6F"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4B4AC"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4B4AC" w:themeFill="accent6" w:themeFillShade="BF"/>
      </w:tcPr>
    </w:tblStylePr>
    <w:tblStylePr w:type="band1Vert">
      <w:tblPr/>
      <w:tcPr>
        <w:tcBorders>
          <w:top w:val="nil"/>
          <w:left w:val="nil"/>
          <w:bottom w:val="nil"/>
          <w:right w:val="nil"/>
          <w:insideH w:val="nil"/>
          <w:insideV w:val="nil"/>
        </w:tcBorders>
        <w:shd w:val="clear" w:color="auto" w:fill="B4B4AC" w:themeFill="accent6" w:themeFillShade="BF"/>
      </w:tcPr>
    </w:tblStylePr>
    <w:tblStylePr w:type="band1Horz">
      <w:tblPr/>
      <w:tcPr>
        <w:tcBorders>
          <w:top w:val="nil"/>
          <w:left w:val="nil"/>
          <w:bottom w:val="nil"/>
          <w:right w:val="nil"/>
          <w:insideH w:val="nil"/>
          <w:insideV w:val="nil"/>
        </w:tcBorders>
        <w:shd w:val="clear" w:color="auto" w:fill="B4B4AC" w:themeFill="accent6" w:themeFillShade="BF"/>
      </w:tcPr>
    </w:tblStylePr>
  </w:style>
  <w:style w:type="table" w:styleId="Donkerelijst-accent5">
    <w:name w:val="Dark List Accent 5"/>
    <w:basedOn w:val="Standaardtabel"/>
    <w:uiPriority w:val="70"/>
    <w:rsid w:val="00E07762"/>
    <w:pPr>
      <w:spacing w:line="240" w:lineRule="auto"/>
    </w:pPr>
    <w:rPr>
      <w:color w:val="FFFFFF" w:themeColor="background1"/>
    </w:rPr>
    <w:tblPr>
      <w:tblStyleRowBandSize w:val="1"/>
      <w:tblStyleColBandSize w:val="1"/>
    </w:tblPr>
    <w:tcPr>
      <w:shd w:val="clear" w:color="auto" w:fill="F43F9D"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0084E"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D90C7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D90C76" w:themeFill="accent5" w:themeFillShade="BF"/>
      </w:tcPr>
    </w:tblStylePr>
    <w:tblStylePr w:type="band1Vert">
      <w:tblPr/>
      <w:tcPr>
        <w:tcBorders>
          <w:top w:val="nil"/>
          <w:left w:val="nil"/>
          <w:bottom w:val="nil"/>
          <w:right w:val="nil"/>
          <w:insideH w:val="nil"/>
          <w:insideV w:val="nil"/>
        </w:tcBorders>
        <w:shd w:val="clear" w:color="auto" w:fill="D90C76" w:themeFill="accent5" w:themeFillShade="BF"/>
      </w:tcPr>
    </w:tblStylePr>
    <w:tblStylePr w:type="band1Horz">
      <w:tblPr/>
      <w:tcPr>
        <w:tcBorders>
          <w:top w:val="nil"/>
          <w:left w:val="nil"/>
          <w:bottom w:val="nil"/>
          <w:right w:val="nil"/>
          <w:insideH w:val="nil"/>
          <w:insideV w:val="nil"/>
        </w:tcBorders>
        <w:shd w:val="clear" w:color="auto" w:fill="D90C76" w:themeFill="accent5" w:themeFillShade="BF"/>
      </w:tcPr>
    </w:tblStylePr>
  </w:style>
  <w:style w:type="table" w:styleId="Donkerelijst-accent4">
    <w:name w:val="Dark List Accent 4"/>
    <w:basedOn w:val="Standaardtabel"/>
    <w:uiPriority w:val="70"/>
    <w:rsid w:val="00E07762"/>
    <w:pPr>
      <w:spacing w:line="240" w:lineRule="auto"/>
    </w:pPr>
    <w:rPr>
      <w:color w:val="FFFFFF" w:themeColor="background1"/>
    </w:rPr>
    <w:tblPr>
      <w:tblStyleRowBandSize w:val="1"/>
      <w:tblStyleColBandSize w:val="1"/>
    </w:tblPr>
    <w:tcPr>
      <w:shd w:val="clear" w:color="auto" w:fill="3B49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D244E"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2C36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2C3676" w:themeFill="accent4" w:themeFillShade="BF"/>
      </w:tcPr>
    </w:tblStylePr>
    <w:tblStylePr w:type="band1Vert">
      <w:tblPr/>
      <w:tcPr>
        <w:tcBorders>
          <w:top w:val="nil"/>
          <w:left w:val="nil"/>
          <w:bottom w:val="nil"/>
          <w:right w:val="nil"/>
          <w:insideH w:val="nil"/>
          <w:insideV w:val="nil"/>
        </w:tcBorders>
        <w:shd w:val="clear" w:color="auto" w:fill="2C3676" w:themeFill="accent4" w:themeFillShade="BF"/>
      </w:tcPr>
    </w:tblStylePr>
    <w:tblStylePr w:type="band1Horz">
      <w:tblPr/>
      <w:tcPr>
        <w:tcBorders>
          <w:top w:val="nil"/>
          <w:left w:val="nil"/>
          <w:bottom w:val="nil"/>
          <w:right w:val="nil"/>
          <w:insideH w:val="nil"/>
          <w:insideV w:val="nil"/>
        </w:tcBorders>
        <w:shd w:val="clear" w:color="auto" w:fill="2C3676" w:themeFill="accent4" w:themeFillShade="BF"/>
      </w:tcPr>
    </w:tblStylePr>
  </w:style>
  <w:style w:type="table" w:styleId="Donkerelijst-accent3">
    <w:name w:val="Dark List Accent 3"/>
    <w:basedOn w:val="Standaardtabel"/>
    <w:uiPriority w:val="70"/>
    <w:rsid w:val="00E07762"/>
    <w:pPr>
      <w:spacing w:line="240" w:lineRule="auto"/>
    </w:pPr>
    <w:rPr>
      <w:color w:val="FFFFFF" w:themeColor="background1"/>
    </w:rPr>
    <w:tblPr>
      <w:tblStyleRowBandSize w:val="1"/>
      <w:tblStyleColBandSize w:val="1"/>
    </w:tblPr>
    <w:tcPr>
      <w:shd w:val="clear" w:color="auto" w:fill="BB3B82"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C1D40"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8B2C61"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8B2C61" w:themeFill="accent3" w:themeFillShade="BF"/>
      </w:tcPr>
    </w:tblStylePr>
    <w:tblStylePr w:type="band1Vert">
      <w:tblPr/>
      <w:tcPr>
        <w:tcBorders>
          <w:top w:val="nil"/>
          <w:left w:val="nil"/>
          <w:bottom w:val="nil"/>
          <w:right w:val="nil"/>
          <w:insideH w:val="nil"/>
          <w:insideV w:val="nil"/>
        </w:tcBorders>
        <w:shd w:val="clear" w:color="auto" w:fill="8B2C61" w:themeFill="accent3" w:themeFillShade="BF"/>
      </w:tcPr>
    </w:tblStylePr>
    <w:tblStylePr w:type="band1Horz">
      <w:tblPr/>
      <w:tcPr>
        <w:tcBorders>
          <w:top w:val="nil"/>
          <w:left w:val="nil"/>
          <w:bottom w:val="nil"/>
          <w:right w:val="nil"/>
          <w:insideH w:val="nil"/>
          <w:insideV w:val="nil"/>
        </w:tcBorders>
        <w:shd w:val="clear" w:color="auto" w:fill="8B2C61" w:themeFill="accent3" w:themeFillShade="BF"/>
      </w:tcPr>
    </w:tblStylePr>
  </w:style>
  <w:style w:type="table" w:styleId="Donkerelijst-accent2">
    <w:name w:val="Dark List Accent 2"/>
    <w:basedOn w:val="Standaardtabel"/>
    <w:uiPriority w:val="70"/>
    <w:rsid w:val="00E07762"/>
    <w:pPr>
      <w:spacing w:line="240" w:lineRule="auto"/>
    </w:pPr>
    <w:rPr>
      <w:color w:val="FFFFFF" w:themeColor="background1"/>
    </w:rPr>
    <w:tblPr>
      <w:tblStyleRowBandSize w:val="1"/>
      <w:tblStyleColBandSize w:val="1"/>
    </w:tblPr>
    <w:tcPr>
      <w:shd w:val="clear" w:color="auto" w:fill="762663"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A133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81C49"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81C49" w:themeFill="accent2" w:themeFillShade="BF"/>
      </w:tcPr>
    </w:tblStylePr>
    <w:tblStylePr w:type="band1Vert">
      <w:tblPr/>
      <w:tcPr>
        <w:tcBorders>
          <w:top w:val="nil"/>
          <w:left w:val="nil"/>
          <w:bottom w:val="nil"/>
          <w:right w:val="nil"/>
          <w:insideH w:val="nil"/>
          <w:insideV w:val="nil"/>
        </w:tcBorders>
        <w:shd w:val="clear" w:color="auto" w:fill="581C49" w:themeFill="accent2" w:themeFillShade="BF"/>
      </w:tcPr>
    </w:tblStylePr>
    <w:tblStylePr w:type="band1Horz">
      <w:tblPr/>
      <w:tcPr>
        <w:tcBorders>
          <w:top w:val="nil"/>
          <w:left w:val="nil"/>
          <w:bottom w:val="nil"/>
          <w:right w:val="nil"/>
          <w:insideH w:val="nil"/>
          <w:insideV w:val="nil"/>
        </w:tcBorders>
        <w:shd w:val="clear" w:color="auto" w:fill="581C49" w:themeFill="accent2" w:themeFillShade="BF"/>
      </w:tcPr>
    </w:tblStylePr>
  </w:style>
  <w:style w:type="table" w:styleId="Donkerelijst-accent1">
    <w:name w:val="Dark List Accent 1"/>
    <w:basedOn w:val="Standaardtabel"/>
    <w:uiPriority w:val="70"/>
    <w:rsid w:val="00E07762"/>
    <w:pPr>
      <w:spacing w:line="240" w:lineRule="auto"/>
    </w:pPr>
    <w:rPr>
      <w:color w:val="FFFFFF" w:themeColor="background1"/>
    </w:rPr>
    <w:tblPr>
      <w:tblStyleRowBandSize w:val="1"/>
      <w:tblStyleColBandSize w:val="1"/>
    </w:tblPr>
    <w:tcPr>
      <w:shd w:val="clear" w:color="auto" w:fill="510861"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8043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C0648"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C0648" w:themeFill="accent1" w:themeFillShade="BF"/>
      </w:tcPr>
    </w:tblStylePr>
    <w:tblStylePr w:type="band1Vert">
      <w:tblPr/>
      <w:tcPr>
        <w:tcBorders>
          <w:top w:val="nil"/>
          <w:left w:val="nil"/>
          <w:bottom w:val="nil"/>
          <w:right w:val="nil"/>
          <w:insideH w:val="nil"/>
          <w:insideV w:val="nil"/>
        </w:tcBorders>
        <w:shd w:val="clear" w:color="auto" w:fill="3C0648" w:themeFill="accent1" w:themeFillShade="BF"/>
      </w:tcPr>
    </w:tblStylePr>
    <w:tblStylePr w:type="band1Horz">
      <w:tblPr/>
      <w:tcPr>
        <w:tcBorders>
          <w:top w:val="nil"/>
          <w:left w:val="nil"/>
          <w:bottom w:val="nil"/>
          <w:right w:val="nil"/>
          <w:insideH w:val="nil"/>
          <w:insideV w:val="nil"/>
        </w:tcBorders>
        <w:shd w:val="clear" w:color="auto" w:fill="3C0648" w:themeFill="accent1" w:themeFillShade="BF"/>
      </w:tcPr>
    </w:tblStylePr>
  </w:style>
  <w:style w:type="paragraph" w:styleId="Bibliografie">
    <w:name w:val="Bibliography"/>
    <w:basedOn w:val="ZsysbasisEmtio"/>
    <w:next w:val="BasistekstEmtio"/>
    <w:uiPriority w:val="98"/>
    <w:semiHidden/>
    <w:rsid w:val="00E07762"/>
  </w:style>
  <w:style w:type="paragraph" w:styleId="Citaat">
    <w:name w:val="Quote"/>
    <w:basedOn w:val="ZsysbasisEmtio"/>
    <w:next w:val="BasistekstEmtio"/>
    <w:link w:val="CitaatChar"/>
    <w:uiPriority w:val="98"/>
    <w:semiHidden/>
    <w:rsid w:val="00E07762"/>
    <w:rPr>
      <w:i/>
      <w:iCs/>
    </w:rPr>
  </w:style>
  <w:style w:type="character" w:customStyle="1" w:styleId="CitaatChar">
    <w:name w:val="Citaat Char"/>
    <w:basedOn w:val="Standaardalinea-lettertype"/>
    <w:link w:val="Citaat"/>
    <w:uiPriority w:val="29"/>
    <w:semiHidden/>
    <w:rsid w:val="00F33259"/>
    <w:rPr>
      <w:rFonts w:ascii="Maiandra GD" w:hAnsi="Maiandra GD" w:cs="Maiandra GD"/>
      <w:i/>
      <w:iCs/>
      <w:color w:val="000000" w:themeColor="text1"/>
      <w:sz w:val="18"/>
      <w:szCs w:val="18"/>
    </w:rPr>
  </w:style>
  <w:style w:type="paragraph" w:styleId="Duidelijkcitaat">
    <w:name w:val="Intense Quote"/>
    <w:basedOn w:val="ZsysbasisEmtio"/>
    <w:next w:val="BasistekstEmtio"/>
    <w:link w:val="DuidelijkcitaatChar"/>
    <w:uiPriority w:val="98"/>
    <w:semiHidden/>
    <w:rsid w:val="00F33259"/>
    <w:pPr>
      <w:spacing w:before="200" w:after="280"/>
      <w:ind w:left="936" w:right="936"/>
    </w:pPr>
    <w:rPr>
      <w:b/>
      <w:bCs/>
      <w:i/>
      <w:iCs/>
    </w:rPr>
  </w:style>
  <w:style w:type="character" w:customStyle="1" w:styleId="DuidelijkcitaatChar">
    <w:name w:val="Duidelijk citaat Char"/>
    <w:basedOn w:val="Standaardalinea-lettertype"/>
    <w:link w:val="Duidelijkcitaat"/>
    <w:uiPriority w:val="30"/>
    <w:semiHidden/>
    <w:rsid w:val="00F33259"/>
    <w:rPr>
      <w:rFonts w:ascii="Maiandra GD" w:hAnsi="Maiandra GD" w:cs="Maiandra GD"/>
      <w:b/>
      <w:bCs/>
      <w:i/>
      <w:iCs/>
      <w:sz w:val="18"/>
      <w:szCs w:val="18"/>
    </w:rPr>
  </w:style>
  <w:style w:type="character" w:styleId="Eindnootmarkering">
    <w:name w:val="endnote reference"/>
    <w:aliases w:val="Eindnootmarkering Emtio"/>
    <w:basedOn w:val="Standaardalinea-lettertype"/>
    <w:uiPriority w:val="4"/>
    <w:rsid w:val="00E07762"/>
    <w:rPr>
      <w:vertAlign w:val="superscript"/>
    </w:rPr>
  </w:style>
  <w:style w:type="paragraph" w:styleId="Geenafstand">
    <w:name w:val="No Spacing"/>
    <w:basedOn w:val="ZsysbasisEmtio"/>
    <w:next w:val="BasistekstEmtio"/>
    <w:uiPriority w:val="98"/>
    <w:semiHidden/>
    <w:rsid w:val="00D27D0E"/>
  </w:style>
  <w:style w:type="character" w:styleId="HTMLCode">
    <w:name w:val="HTML Code"/>
    <w:basedOn w:val="Standaardalinea-lettertype"/>
    <w:uiPriority w:val="98"/>
    <w:semiHidden/>
    <w:rsid w:val="00E07762"/>
    <w:rPr>
      <w:rFonts w:ascii="Consolas" w:hAnsi="Consolas"/>
      <w:sz w:val="20"/>
      <w:szCs w:val="20"/>
    </w:rPr>
  </w:style>
  <w:style w:type="character" w:styleId="HTMLDefinition">
    <w:name w:val="HTML Definition"/>
    <w:basedOn w:val="Standaardalinea-lettertype"/>
    <w:uiPriority w:val="98"/>
    <w:semiHidden/>
    <w:rsid w:val="00E07762"/>
    <w:rPr>
      <w:i/>
      <w:iCs/>
    </w:rPr>
  </w:style>
  <w:style w:type="character" w:styleId="HTMLVariable">
    <w:name w:val="HTML Variable"/>
    <w:basedOn w:val="Standaardalinea-lettertype"/>
    <w:uiPriority w:val="98"/>
    <w:semiHidden/>
    <w:rsid w:val="00E07762"/>
    <w:rPr>
      <w:i/>
      <w:iCs/>
    </w:rPr>
  </w:style>
  <w:style w:type="character" w:styleId="HTML-acroniem">
    <w:name w:val="HTML Acronym"/>
    <w:basedOn w:val="Standaardalinea-lettertype"/>
    <w:uiPriority w:val="98"/>
    <w:semiHidden/>
    <w:rsid w:val="00E07762"/>
  </w:style>
  <w:style w:type="character" w:styleId="HTML-citaat">
    <w:name w:val="HTML Cite"/>
    <w:basedOn w:val="Standaardalinea-lettertype"/>
    <w:uiPriority w:val="98"/>
    <w:semiHidden/>
    <w:rsid w:val="00E07762"/>
    <w:rPr>
      <w:i/>
      <w:iCs/>
    </w:rPr>
  </w:style>
  <w:style w:type="character" w:styleId="HTML-schrijfmachine">
    <w:name w:val="HTML Typewriter"/>
    <w:basedOn w:val="Standaardalinea-lettertype"/>
    <w:uiPriority w:val="98"/>
    <w:semiHidden/>
    <w:rsid w:val="00E07762"/>
    <w:rPr>
      <w:rFonts w:ascii="Consolas" w:hAnsi="Consolas"/>
      <w:sz w:val="20"/>
      <w:szCs w:val="20"/>
    </w:rPr>
  </w:style>
  <w:style w:type="character" w:styleId="HTML-toetsenbord">
    <w:name w:val="HTML Keyboard"/>
    <w:basedOn w:val="Standaardalinea-lettertype"/>
    <w:uiPriority w:val="98"/>
    <w:semiHidden/>
    <w:rsid w:val="00E07762"/>
    <w:rPr>
      <w:rFonts w:ascii="Consolas" w:hAnsi="Consolas"/>
      <w:sz w:val="20"/>
      <w:szCs w:val="20"/>
    </w:rPr>
  </w:style>
  <w:style w:type="character" w:styleId="HTML-voorbeeld">
    <w:name w:val="HTML Sample"/>
    <w:basedOn w:val="Standaardalinea-lettertype"/>
    <w:uiPriority w:val="98"/>
    <w:semiHidden/>
    <w:rsid w:val="00E07762"/>
    <w:rPr>
      <w:rFonts w:ascii="Consolas" w:hAnsi="Consolas"/>
      <w:sz w:val="24"/>
      <w:szCs w:val="24"/>
    </w:rPr>
  </w:style>
  <w:style w:type="paragraph" w:styleId="Kopvaninhoudsopgave">
    <w:name w:val="TOC Heading"/>
    <w:basedOn w:val="ZsysbasisEmtio"/>
    <w:next w:val="BasistekstEmtio"/>
    <w:uiPriority w:val="98"/>
    <w:semiHidden/>
    <w:unhideWhenUsed/>
    <w:rsid w:val="00FC3FA5"/>
    <w:pPr>
      <w:keepLines/>
      <w:spacing w:before="480"/>
    </w:pPr>
    <w:rPr>
      <w:rFonts w:asciiTheme="majorHAnsi" w:eastAsiaTheme="majorEastAsia" w:hAnsiTheme="majorHAnsi" w:cstheme="majorBidi"/>
      <w:sz w:val="28"/>
      <w:szCs w:val="28"/>
    </w:rPr>
  </w:style>
  <w:style w:type="paragraph" w:styleId="Lijstalinea">
    <w:name w:val="List Paragraph"/>
    <w:basedOn w:val="ZsysbasisEmtio"/>
    <w:next w:val="BasistekstEmtio"/>
    <w:uiPriority w:val="98"/>
    <w:semiHidden/>
    <w:rsid w:val="00E7078D"/>
    <w:pPr>
      <w:ind w:left="720"/>
    </w:pPr>
  </w:style>
  <w:style w:type="character" w:styleId="Nadruk">
    <w:name w:val="Emphasis"/>
    <w:basedOn w:val="Standaardalinea-lettertype"/>
    <w:uiPriority w:val="98"/>
    <w:semiHidden/>
    <w:rsid w:val="00E07762"/>
    <w:rPr>
      <w:i/>
      <w:iCs/>
    </w:rPr>
  </w:style>
  <w:style w:type="character" w:styleId="Regelnummer">
    <w:name w:val="line number"/>
    <w:basedOn w:val="Standaardalinea-lettertype"/>
    <w:uiPriority w:val="98"/>
    <w:semiHidden/>
    <w:rsid w:val="00E07762"/>
  </w:style>
  <w:style w:type="numbering" w:customStyle="1" w:styleId="KopnummeringEmtio">
    <w:name w:val="Kopnummering Emtio"/>
    <w:uiPriority w:val="4"/>
    <w:semiHidden/>
    <w:rsid w:val="00345315"/>
    <w:pPr>
      <w:numPr>
        <w:numId w:val="9"/>
      </w:numPr>
    </w:pPr>
  </w:style>
  <w:style w:type="paragraph" w:customStyle="1" w:styleId="ZsyseenpuntEmtio">
    <w:name w:val="Zsyseenpunt Emtio"/>
    <w:basedOn w:val="ZsysbasisEmtio"/>
    <w:uiPriority w:val="4"/>
    <w:semiHidden/>
    <w:rsid w:val="00756C31"/>
    <w:pPr>
      <w:spacing w:line="20" w:lineRule="exact"/>
    </w:pPr>
    <w:rPr>
      <w:sz w:val="2"/>
    </w:rPr>
  </w:style>
  <w:style w:type="paragraph" w:customStyle="1" w:styleId="ZsysbasisdocumentgegevensEmtio">
    <w:name w:val="Zsysbasisdocumentgegevens Emtio"/>
    <w:basedOn w:val="ZsysbasisEmtio"/>
    <w:next w:val="BasistekstEmtio"/>
    <w:uiPriority w:val="4"/>
    <w:semiHidden/>
    <w:rsid w:val="0020548B"/>
    <w:pPr>
      <w:spacing w:line="260" w:lineRule="exact"/>
    </w:pPr>
    <w:rPr>
      <w:noProof/>
    </w:rPr>
  </w:style>
  <w:style w:type="paragraph" w:customStyle="1" w:styleId="DocumentgegevenskopjeEmtio">
    <w:name w:val="Documentgegevens kopje Emtio"/>
    <w:basedOn w:val="ZsysbasisdocumentgegevensEmtio"/>
    <w:uiPriority w:val="4"/>
    <w:rsid w:val="00756C31"/>
    <w:pPr>
      <w:jc w:val="right"/>
    </w:pPr>
    <w:rPr>
      <w:b/>
      <w:sz w:val="13"/>
    </w:rPr>
  </w:style>
  <w:style w:type="paragraph" w:customStyle="1" w:styleId="DocumentgegevensEmtio">
    <w:name w:val="Documentgegevens Emtio"/>
    <w:basedOn w:val="ZsysbasisdocumentgegevensEmtio"/>
    <w:uiPriority w:val="4"/>
    <w:rsid w:val="00756C31"/>
  </w:style>
  <w:style w:type="paragraph" w:customStyle="1" w:styleId="PaginanummerEmtio">
    <w:name w:val="Paginanummer Emtio"/>
    <w:basedOn w:val="ZsysbasisdocumentgegevensEmtio"/>
    <w:uiPriority w:val="4"/>
    <w:rsid w:val="00E334BB"/>
  </w:style>
  <w:style w:type="paragraph" w:customStyle="1" w:styleId="AfzendergegevensEmtio">
    <w:name w:val="Afzendergegevens Emtio"/>
    <w:basedOn w:val="ZsysbasisdocumentgegevensEmtio"/>
    <w:uiPriority w:val="4"/>
    <w:rsid w:val="00B91863"/>
    <w:pPr>
      <w:tabs>
        <w:tab w:val="left" w:pos="181"/>
      </w:tabs>
      <w:spacing w:line="200" w:lineRule="exact"/>
    </w:pPr>
    <w:rPr>
      <w:rFonts w:ascii="Nunito" w:hAnsi="Nunito"/>
      <w:sz w:val="14"/>
    </w:rPr>
  </w:style>
  <w:style w:type="paragraph" w:customStyle="1" w:styleId="AfzendergegevenskopjeEmtio">
    <w:name w:val="Afzendergegevens kopje Emtio"/>
    <w:basedOn w:val="ZsysbasisdocumentgegevensEmtio"/>
    <w:uiPriority w:val="4"/>
    <w:rsid w:val="00135E7B"/>
  </w:style>
  <w:style w:type="numbering" w:customStyle="1" w:styleId="OpsommingtekenEmtio">
    <w:name w:val="Opsomming teken Emtio"/>
    <w:uiPriority w:val="4"/>
    <w:semiHidden/>
    <w:rsid w:val="00AD44F1"/>
    <w:pPr>
      <w:numPr>
        <w:numId w:val="10"/>
      </w:numPr>
    </w:pPr>
  </w:style>
  <w:style w:type="paragraph" w:customStyle="1" w:styleId="AlineavoorafbeeldingEmtio">
    <w:name w:val="Alinea voor afbeelding Emtio"/>
    <w:basedOn w:val="ZsysbasisEmtio"/>
    <w:next w:val="BasistekstEmtio"/>
    <w:uiPriority w:val="4"/>
    <w:qFormat/>
    <w:rsid w:val="00BB239A"/>
  </w:style>
  <w:style w:type="paragraph" w:customStyle="1" w:styleId="TitelEmtio">
    <w:name w:val="Titel Emtio"/>
    <w:basedOn w:val="ZsysbasisEmtio"/>
    <w:uiPriority w:val="4"/>
    <w:qFormat/>
    <w:rsid w:val="000E1539"/>
    <w:pPr>
      <w:keepLines/>
    </w:pPr>
  </w:style>
  <w:style w:type="paragraph" w:customStyle="1" w:styleId="SubtitelEmtio">
    <w:name w:val="Subtitel Emtio"/>
    <w:basedOn w:val="ZsysbasisEmtio"/>
    <w:uiPriority w:val="4"/>
    <w:qFormat/>
    <w:rsid w:val="000E1539"/>
    <w:pPr>
      <w:keepLines/>
    </w:pPr>
  </w:style>
  <w:style w:type="numbering" w:customStyle="1" w:styleId="BijlagenummeringEmtio">
    <w:name w:val="Bijlagenummering Emtio"/>
    <w:uiPriority w:val="4"/>
    <w:semiHidden/>
    <w:rsid w:val="00345315"/>
    <w:pPr>
      <w:numPr>
        <w:numId w:val="13"/>
      </w:numPr>
    </w:pPr>
  </w:style>
  <w:style w:type="paragraph" w:customStyle="1" w:styleId="Bijlagekop1Emtio">
    <w:name w:val="Bijlage kop 1 Emtio"/>
    <w:basedOn w:val="ZsysbasisEmtio"/>
    <w:next w:val="BasistekstEmtio"/>
    <w:uiPriority w:val="4"/>
    <w:qFormat/>
    <w:rsid w:val="00345315"/>
    <w:pPr>
      <w:keepNext/>
      <w:keepLines/>
      <w:tabs>
        <w:tab w:val="left" w:pos="709"/>
      </w:tabs>
      <w:ind w:left="284" w:hanging="284"/>
      <w:outlineLvl w:val="0"/>
    </w:pPr>
    <w:rPr>
      <w:b/>
      <w:sz w:val="24"/>
    </w:rPr>
  </w:style>
  <w:style w:type="paragraph" w:customStyle="1" w:styleId="Bijlagekop2Emtio">
    <w:name w:val="Bijlage kop 2 Emtio"/>
    <w:basedOn w:val="ZsysbasisEmtio"/>
    <w:next w:val="BasistekstEmtio"/>
    <w:uiPriority w:val="4"/>
    <w:qFormat/>
    <w:rsid w:val="00345315"/>
    <w:pPr>
      <w:keepNext/>
      <w:keepLines/>
      <w:ind w:left="567" w:hanging="567"/>
      <w:outlineLvl w:val="1"/>
    </w:pPr>
    <w:rPr>
      <w:b/>
    </w:rPr>
  </w:style>
  <w:style w:type="paragraph" w:styleId="Onderwerpvanopmerking">
    <w:name w:val="annotation subject"/>
    <w:basedOn w:val="ZsysbasisEmtio"/>
    <w:next w:val="BasistekstEmtio"/>
    <w:link w:val="OnderwerpvanopmerkingChar"/>
    <w:uiPriority w:val="98"/>
    <w:semiHidden/>
    <w:rsid w:val="00E7078D"/>
    <w:rPr>
      <w:b/>
      <w:bCs/>
      <w:szCs w:val="20"/>
    </w:rPr>
  </w:style>
  <w:style w:type="character" w:customStyle="1" w:styleId="OnderwerpvanopmerkingChar">
    <w:name w:val="Onderwerp van opmerking Char"/>
    <w:basedOn w:val="TekstopmerkingChar"/>
    <w:link w:val="Onderwerpvanopmerking"/>
    <w:rsid w:val="00E7078D"/>
    <w:rPr>
      <w:rFonts w:asciiTheme="minorHAnsi" w:hAnsiTheme="minorHAnsi" w:cs="Maiandra GD"/>
      <w:b/>
      <w:bCs/>
      <w:color w:val="000000" w:themeColor="text1"/>
      <w:sz w:val="18"/>
      <w:szCs w:val="18"/>
    </w:rPr>
  </w:style>
  <w:style w:type="character" w:customStyle="1" w:styleId="Plattetekst2Char">
    <w:name w:val="Platte tekst 2 Char"/>
    <w:basedOn w:val="Standaardalinea-lettertype"/>
    <w:link w:val="Plattetekst2"/>
    <w:rsid w:val="00E7078D"/>
    <w:rPr>
      <w:rFonts w:ascii="Maiandra GD" w:hAnsi="Maiandra GD" w:cs="Maiandra GD"/>
      <w:sz w:val="18"/>
      <w:szCs w:val="18"/>
    </w:rPr>
  </w:style>
  <w:style w:type="character" w:customStyle="1" w:styleId="PlattetekstChar">
    <w:name w:val="Platte tekst Char"/>
    <w:basedOn w:val="ZsysbasisEmtioChar"/>
    <w:link w:val="Plattetekst"/>
    <w:semiHidden/>
    <w:rsid w:val="00E7078D"/>
    <w:rPr>
      <w:rFonts w:asciiTheme="minorHAnsi" w:hAnsiTheme="minorHAnsi" w:cs="Maiandra GD"/>
      <w:color w:val="000000" w:themeColor="text1"/>
      <w:sz w:val="18"/>
      <w:szCs w:val="18"/>
    </w:rPr>
  </w:style>
  <w:style w:type="character" w:customStyle="1" w:styleId="Platteteksteersteinspringing2Char">
    <w:name w:val="Platte tekst eerste inspringing 2 Char"/>
    <w:basedOn w:val="PlattetekstinspringenChar"/>
    <w:link w:val="Platteteksteersteinspringing2"/>
    <w:rsid w:val="00E7078D"/>
    <w:rPr>
      <w:rFonts w:ascii="Maiandra GD" w:hAnsi="Maiandra GD" w:cs="Maiandra GD"/>
      <w:sz w:val="18"/>
      <w:szCs w:val="18"/>
    </w:rPr>
  </w:style>
  <w:style w:type="paragraph" w:styleId="Plattetekstinspringen2">
    <w:name w:val="Body Text Indent 2"/>
    <w:basedOn w:val="ZsysbasisEmtio"/>
    <w:next w:val="BasistekstEmtio"/>
    <w:link w:val="Plattetekstinspringen2Char"/>
    <w:uiPriority w:val="98"/>
    <w:semiHidden/>
    <w:rsid w:val="00E7078D"/>
    <w:pPr>
      <w:ind w:left="284"/>
    </w:pPr>
  </w:style>
  <w:style w:type="character" w:customStyle="1" w:styleId="Plattetekstinspringen2Char">
    <w:name w:val="Platte tekst inspringen 2 Char"/>
    <w:basedOn w:val="Standaardalinea-lettertype"/>
    <w:link w:val="Plattetekstinspringen2"/>
    <w:rsid w:val="00E7078D"/>
    <w:rPr>
      <w:rFonts w:ascii="Maiandra GD" w:hAnsi="Maiandra GD" w:cs="Maiandra GD"/>
      <w:sz w:val="18"/>
      <w:szCs w:val="18"/>
    </w:rPr>
  </w:style>
  <w:style w:type="paragraph" w:styleId="Plattetekstinspringen3">
    <w:name w:val="Body Text Indent 3"/>
    <w:basedOn w:val="ZsysbasisEmtio"/>
    <w:next w:val="BasistekstEmtio"/>
    <w:link w:val="Plattetekstinspringen3Char"/>
    <w:uiPriority w:val="98"/>
    <w:semiHidden/>
    <w:rsid w:val="00E7078D"/>
    <w:pPr>
      <w:ind w:left="284"/>
    </w:pPr>
    <w:rPr>
      <w:szCs w:val="16"/>
    </w:rPr>
  </w:style>
  <w:style w:type="character" w:customStyle="1" w:styleId="Plattetekstinspringen3Char">
    <w:name w:val="Platte tekst inspringen 3 Char"/>
    <w:basedOn w:val="Standaardalinea-lettertype"/>
    <w:link w:val="Plattetekstinspringen3"/>
    <w:rsid w:val="00E7078D"/>
    <w:rPr>
      <w:rFonts w:ascii="Maiandra GD" w:hAnsi="Maiandra GD" w:cs="Maiandra GD"/>
      <w:sz w:val="18"/>
      <w:szCs w:val="16"/>
    </w:rPr>
  </w:style>
  <w:style w:type="paragraph" w:styleId="Lijstmetafbeeldingen">
    <w:name w:val="table of figures"/>
    <w:aliases w:val="Lijst met afbeeldingen Emtio"/>
    <w:basedOn w:val="ZsysbasisEmtio"/>
    <w:next w:val="BasistekstEmtio"/>
    <w:uiPriority w:val="4"/>
    <w:rsid w:val="00DD2A9E"/>
  </w:style>
  <w:style w:type="table" w:customStyle="1" w:styleId="TabelzonderopmaakEmtio">
    <w:name w:val="Tabel zonder opmaak Emtio"/>
    <w:basedOn w:val="Standaardtabel"/>
    <w:uiPriority w:val="99"/>
    <w:qFormat/>
    <w:rsid w:val="00D16E87"/>
    <w:pPr>
      <w:spacing w:line="240" w:lineRule="auto"/>
    </w:pPr>
    <w:tblPr>
      <w:tblCellMar>
        <w:left w:w="0" w:type="dxa"/>
        <w:right w:w="0" w:type="dxa"/>
      </w:tblCellMar>
    </w:tblPr>
  </w:style>
  <w:style w:type="paragraph" w:customStyle="1" w:styleId="ZsysbasistocEmtio">
    <w:name w:val="Zsysbasistoc Emtio"/>
    <w:basedOn w:val="ZsysbasisEmtio"/>
    <w:next w:val="BasistekstEmtio"/>
    <w:uiPriority w:val="4"/>
    <w:semiHidden/>
    <w:rsid w:val="00364B2C"/>
    <w:pPr>
      <w:ind w:left="709" w:right="567" w:hanging="709"/>
    </w:pPr>
  </w:style>
  <w:style w:type="numbering" w:customStyle="1" w:styleId="AgendapuntlijstEmtio">
    <w:name w:val="Agendapunt (lijst) Emtio"/>
    <w:uiPriority w:val="4"/>
    <w:semiHidden/>
    <w:rsid w:val="001C6232"/>
    <w:pPr>
      <w:numPr>
        <w:numId w:val="30"/>
      </w:numPr>
    </w:pPr>
  </w:style>
  <w:style w:type="paragraph" w:customStyle="1" w:styleId="AgendapuntEmtio">
    <w:name w:val="Agendapunt Emtio"/>
    <w:basedOn w:val="ZsysbasisEmtio"/>
    <w:uiPriority w:val="4"/>
    <w:rsid w:val="001C6232"/>
    <w:pPr>
      <w:numPr>
        <w:numId w:val="31"/>
      </w:numPr>
    </w:pPr>
  </w:style>
  <w:style w:type="paragraph" w:customStyle="1" w:styleId="ZsysbasistabeltekstEmtio">
    <w:name w:val="Zsysbasistabeltekst Emtio"/>
    <w:basedOn w:val="ZsysbasisEmtio"/>
    <w:next w:val="TabeltekstEmtio"/>
    <w:uiPriority w:val="4"/>
    <w:semiHidden/>
    <w:rsid w:val="00312D26"/>
  </w:style>
  <w:style w:type="paragraph" w:customStyle="1" w:styleId="TabeltekstEmtio">
    <w:name w:val="Tabeltekst Emtio"/>
    <w:basedOn w:val="ZsysbasistabeltekstEmtio"/>
    <w:uiPriority w:val="4"/>
    <w:rsid w:val="00312D26"/>
  </w:style>
  <w:style w:type="paragraph" w:customStyle="1" w:styleId="TabelkopjeEmtio">
    <w:name w:val="Tabelkopje Emtio"/>
    <w:basedOn w:val="ZsysbasistabeltekstEmtio"/>
    <w:next w:val="TabeltekstEmtio"/>
    <w:uiPriority w:val="4"/>
    <w:rsid w:val="00312D26"/>
    <w:pPr>
      <w:spacing w:line="260" w:lineRule="exact"/>
    </w:pPr>
    <w:rPr>
      <w:sz w:val="12"/>
    </w:rPr>
  </w:style>
  <w:style w:type="paragraph" w:customStyle="1" w:styleId="DocumentnaamEmtio">
    <w:name w:val="Documentnaam Emtio"/>
    <w:basedOn w:val="ZsysbasisEmtio"/>
    <w:next w:val="BasistekstEmtio"/>
    <w:uiPriority w:val="4"/>
    <w:rsid w:val="00B30352"/>
    <w:pPr>
      <w:spacing w:line="800" w:lineRule="exact"/>
    </w:pPr>
    <w:rPr>
      <w:rFonts w:ascii="Nunito Light" w:hAnsi="Nunito Light"/>
      <w:sz w:val="56"/>
    </w:rPr>
  </w:style>
  <w:style w:type="character" w:customStyle="1" w:styleId="VoettekstChar">
    <w:name w:val="Voettekst Char"/>
    <w:link w:val="Voettekst"/>
    <w:locked/>
    <w:rsid w:val="000D63C5"/>
    <w:rPr>
      <w:rFonts w:ascii="Montserrat" w:hAnsi="Montserrat" w:cs="Maiandra GD"/>
      <w:color w:val="000000" w:themeColor="text1"/>
      <w:sz w:val="18"/>
      <w:szCs w:val="18"/>
    </w:rPr>
  </w:style>
  <w:style w:type="character" w:customStyle="1" w:styleId="BasistekstEmtioChar">
    <w:name w:val="Basistekst Emtio Char"/>
    <w:link w:val="BasistekstEmtio"/>
    <w:locked/>
    <w:rsid w:val="000D63C5"/>
    <w:rPr>
      <w:rFonts w:ascii="Montserrat" w:hAnsi="Montserrat" w:cs="Maiandra GD"/>
      <w:color w:val="000000" w:themeColor="tex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711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thema">
  <a:themeElements>
    <a:clrScheme name="Kleuren Emtio">
      <a:dk1>
        <a:srgbClr val="000000"/>
      </a:dk1>
      <a:lt1>
        <a:srgbClr val="FFFFFF"/>
      </a:lt1>
      <a:dk2>
        <a:srgbClr val="000000"/>
      </a:dk2>
      <a:lt2>
        <a:srgbClr val="FFFFFF"/>
      </a:lt2>
      <a:accent1>
        <a:srgbClr val="510861"/>
      </a:accent1>
      <a:accent2>
        <a:srgbClr val="762663"/>
      </a:accent2>
      <a:accent3>
        <a:srgbClr val="BB3B82"/>
      </a:accent3>
      <a:accent4>
        <a:srgbClr val="3B499F"/>
      </a:accent4>
      <a:accent5>
        <a:srgbClr val="F43F9D"/>
      </a:accent5>
      <a:accent6>
        <a:srgbClr val="EDEDEB"/>
      </a:accent6>
      <a:hlink>
        <a:srgbClr val="000000"/>
      </a:hlink>
      <a:folHlink>
        <a:srgbClr val="000000"/>
      </a:folHlink>
    </a:clrScheme>
    <a:fontScheme name="Lettertypen Emtio">
      <a:majorFont>
        <a:latin typeface="Montserra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Montserrat"/>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86d59a6-f53b-4d1f-a883-afceeef0e4ee" xsi:nil="true"/>
    <lcf76f155ced4ddcb4097134ff3c332f xmlns="6832dba1-785e-43b9-9f95-c06f7d40586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C3737DC40E18646A12FCE73A85D77F4" ma:contentTypeVersion="11" ma:contentTypeDescription="Een nieuw document maken." ma:contentTypeScope="" ma:versionID="30830fce1fa64e8e71ede9735e497751">
  <xsd:schema xmlns:xsd="http://www.w3.org/2001/XMLSchema" xmlns:xs="http://www.w3.org/2001/XMLSchema" xmlns:p="http://schemas.microsoft.com/office/2006/metadata/properties" xmlns:ns2="6832dba1-785e-43b9-9f95-c06f7d405869" xmlns:ns3="a86d59a6-f53b-4d1f-a883-afceeef0e4ee" targetNamespace="http://schemas.microsoft.com/office/2006/metadata/properties" ma:root="true" ma:fieldsID="986029ae0d01b4edd305a0b87f47ab90" ns2:_="" ns3:_="">
    <xsd:import namespace="6832dba1-785e-43b9-9f95-c06f7d405869"/>
    <xsd:import namespace="a86d59a6-f53b-4d1f-a883-afceeef0e4ee"/>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32dba1-785e-43b9-9f95-c06f7d4058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811ef33b-b1b5-47a8-bf39-b29406d41c58" ma:termSetId="09814cd3-568e-fe90-9814-8d621ff8fb84" ma:anchorId="fba54fb3-c3e1-fe81-a776-ca4b69148c4d" ma:open="true" ma:isKeyword="false">
      <xsd:complexType>
        <xsd:sequence>
          <xsd:element ref="pc:Terms" minOccurs="0" maxOccurs="1"/>
        </xsd:sequence>
      </xsd:complexType>
    </xsd:element>
    <xsd:element name="MediaServiceSearchProperties" ma:index="16" nillable="true" ma:displayName="MediaServiceSearchProperties" ma:hidden="true" ma:internalName="MediaServiceSearchProperties" ma:readOnly="true">
      <xsd:simpleType>
        <xsd:restriction base="dms:Note"/>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86d59a6-f53b-4d1f-a883-afceeef0e4ee"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de4835c-c321-49c4-854e-55f69872c43c}" ma:internalName="TaxCatchAll" ma:showField="CatchAllData" ma:web="a86d59a6-f53b-4d1f-a883-afceeef0e4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3CDB7A-F280-4C3A-9203-04BA4B733B2A}">
  <ds:schemaRefs>
    <ds:schemaRef ds:uri="http://schemas.microsoft.com/office/2006/metadata/properties"/>
    <ds:schemaRef ds:uri="http://schemas.microsoft.com/office/infopath/2007/PartnerControls"/>
    <ds:schemaRef ds:uri="a86d59a6-f53b-4d1f-a883-afceeef0e4ee"/>
    <ds:schemaRef ds:uri="6832dba1-785e-43b9-9f95-c06f7d405869"/>
  </ds:schemaRefs>
</ds:datastoreItem>
</file>

<file path=customXml/itemProps2.xml><?xml version="1.0" encoding="utf-8"?>
<ds:datastoreItem xmlns:ds="http://schemas.openxmlformats.org/officeDocument/2006/customXml" ds:itemID="{876CC0DF-9471-43DF-9C7F-32B680AD3F9A}">
  <ds:schemaRefs>
    <ds:schemaRef ds:uri="http://schemas.microsoft.com/sharepoint/v3/contenttype/forms"/>
  </ds:schemaRefs>
</ds:datastoreItem>
</file>

<file path=customXml/itemProps3.xml><?xml version="1.0" encoding="utf-8"?>
<ds:datastoreItem xmlns:ds="http://schemas.openxmlformats.org/officeDocument/2006/customXml" ds:itemID="{DE983799-43A6-4789-AC35-B7FC3D76DD9B}">
  <ds:schemaRefs>
    <ds:schemaRef ds:uri="http://schemas.openxmlformats.org/officeDocument/2006/bibliography"/>
  </ds:schemaRefs>
</ds:datastoreItem>
</file>

<file path=customXml/itemProps4.xml><?xml version="1.0" encoding="utf-8"?>
<ds:datastoreItem xmlns:ds="http://schemas.openxmlformats.org/officeDocument/2006/customXml" ds:itemID="{9FE9736A-A4C3-4307-82EC-33439C6F762E}"/>
</file>

<file path=docProps/app.xml><?xml version="1.0" encoding="utf-8"?>
<Properties xmlns="http://schemas.openxmlformats.org/officeDocument/2006/extended-properties" xmlns:vt="http://schemas.openxmlformats.org/officeDocument/2006/docPropsVTypes">
  <Template>Normal</Template>
  <TotalTime>2</TotalTime>
  <Pages>1</Pages>
  <Words>206</Words>
  <Characters>1133</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Joop Schuilenburg</dc:creator>
  <cp:keywords/>
  <dc:description/>
  <cp:lastModifiedBy>Joop Schuilenburg</cp:lastModifiedBy>
  <cp:revision>8</cp:revision>
  <dcterms:created xsi:type="dcterms:W3CDTF">2023-06-12T16:43:00Z</dcterms:created>
  <dcterms:modified xsi:type="dcterms:W3CDTF">2023-06-13T07:16:00Z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UBasedOn">
    <vt:lpwstr>Normal.dotm</vt:lpwstr>
  </property>
  <property fmtid="{D5CDD505-2E9C-101B-9397-08002B2CF9AE}" pid="3" name="ContentTypeId">
    <vt:lpwstr>0x0101004C3737DC40E18646A12FCE73A85D77F4</vt:lpwstr>
  </property>
  <property fmtid="{D5CDD505-2E9C-101B-9397-08002B2CF9AE}" pid="4" name="MediaServiceImageTags">
    <vt:lpwstr/>
  </property>
</Properties>
</file>